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30C87" w14:textId="77777777" w:rsidR="00930F33" w:rsidRDefault="00930F33">
      <w:pPr>
        <w:spacing w:after="0"/>
        <w:rPr>
          <w:lang w:eastAsia="zh-CN"/>
        </w:rPr>
      </w:pPr>
    </w:p>
    <w:p w14:paraId="4B94882F" w14:textId="77777777" w:rsidR="008D2694" w:rsidRDefault="000D597D">
      <w:r>
        <w:rPr>
          <w:rFonts w:ascii="Arial" w:hAnsi="Arial"/>
          <w:sz w:val="48"/>
        </w:rPr>
        <w:t>P6_merged</w:t>
      </w:r>
    </w:p>
    <w:p w14:paraId="1C39578E" w14:textId="77777777" w:rsidR="008D2694" w:rsidRDefault="000D597D">
      <w:r>
        <w:rPr>
          <w:rFonts w:ascii="Arial" w:hAnsi="Arial"/>
          <w:color w:val="4F6880"/>
        </w:rPr>
        <w:t>Mon, 12/13 6:55PM • 1:07:43</w:t>
      </w:r>
    </w:p>
    <w:p w14:paraId="5EE0AC50" w14:textId="77777777" w:rsidR="008D2694" w:rsidRDefault="000D597D">
      <w:pPr>
        <w:spacing w:before="440" w:after="0"/>
      </w:pPr>
      <w:r>
        <w:rPr>
          <w:rFonts w:ascii="Arial" w:hAnsi="Arial"/>
          <w:b/>
          <w:color w:val="4F6880"/>
        </w:rPr>
        <w:t>SUMMARY KEYWORDS</w:t>
      </w:r>
    </w:p>
    <w:p w14:paraId="6C3F6F12" w14:textId="77777777" w:rsidR="008D2694" w:rsidRDefault="000D597D">
      <w:r>
        <w:rPr>
          <w:rFonts w:ascii="Arial" w:hAnsi="Arial"/>
          <w:color w:val="4F6880"/>
        </w:rPr>
        <w:t xml:space="preserve">posts, color, interact, map, interaction, questions, scrolling, interface, study, users, felt, social media, dislike, posters, different colors, stopped, remember, </w:t>
      </w:r>
      <w:r>
        <w:rPr>
          <w:rFonts w:ascii="Arial" w:hAnsi="Arial"/>
          <w:color w:val="4F6880"/>
        </w:rPr>
        <w:t>platforms, based, how many</w:t>
      </w:r>
    </w:p>
    <w:p w14:paraId="589508F6" w14:textId="77777777" w:rsidR="008D2694" w:rsidRDefault="008D2694">
      <w:pPr>
        <w:spacing w:after="0"/>
      </w:pPr>
    </w:p>
    <w:p w14:paraId="6885B648" w14:textId="77777777" w:rsidR="008D2694" w:rsidRDefault="000D597D">
      <w:pPr>
        <w:spacing w:after="0"/>
      </w:pPr>
      <w:r>
        <w:rPr>
          <w:rFonts w:ascii="Arial" w:hAnsi="Arial"/>
          <w:color w:val="5D7284"/>
        </w:rPr>
        <w:t>00:06</w:t>
      </w:r>
    </w:p>
    <w:p w14:paraId="6CAEDE17" w14:textId="48828423" w:rsidR="008D2694" w:rsidRDefault="00C10BA7">
      <w:pPr>
        <w:spacing w:after="0"/>
      </w:pPr>
      <w:r>
        <w:rPr>
          <w:rFonts w:ascii="Arial" w:hAnsi="Arial"/>
        </w:rPr>
        <w:t xml:space="preserve">Thank you so much </w:t>
      </w:r>
      <w:r w:rsidR="000D597D">
        <w:rPr>
          <w:rFonts w:ascii="Arial" w:hAnsi="Arial"/>
        </w:rPr>
        <w:t xml:space="preserve">for participating in the study guide, my name is Mahmoud. In this study as I mentioned before, we are going to basically talk about how people experience social media usage, how do they feel connected in social media with </w:t>
      </w:r>
      <w:r w:rsidR="000D597D">
        <w:rPr>
          <w:rFonts w:ascii="Arial" w:hAnsi="Arial"/>
        </w:rPr>
        <w:t xml:space="preserve">that, they do think that they have agency or not and how newer approaches to interface and interaction designs can change </w:t>
      </w:r>
      <w:proofErr w:type="gramStart"/>
      <w:r w:rsidR="000D597D">
        <w:rPr>
          <w:rFonts w:ascii="Arial" w:hAnsi="Arial"/>
        </w:rPr>
        <w:t>this experiences</w:t>
      </w:r>
      <w:proofErr w:type="gramEnd"/>
      <w:r w:rsidR="000D597D">
        <w:rPr>
          <w:rFonts w:ascii="Arial" w:hAnsi="Arial"/>
        </w:rPr>
        <w:t>. There are three steps in the study the first step to La Skitch provide you with a bunch of information about yoursel</w:t>
      </w:r>
      <w:r w:rsidR="000D597D">
        <w:rPr>
          <w:rFonts w:ascii="Arial" w:hAnsi="Arial"/>
        </w:rPr>
        <w:t>f. Second step, we are going to provide you with two interfaces to kind of like explore a bunch of posts and interact with the post any way you wanted. And the third phase, we will have a small interview to talk about your experiences of using the platform</w:t>
      </w:r>
      <w:r w:rsidR="000D597D">
        <w:rPr>
          <w:rFonts w:ascii="Arial" w:hAnsi="Arial"/>
        </w:rPr>
        <w:t>s and how social media might change in the future. Great. So, let's start off with the information collection. So, if you could just fill this up let me know if you have any questions at all</w:t>
      </w:r>
    </w:p>
    <w:p w14:paraId="0B8B14D1" w14:textId="77777777" w:rsidR="008D2694" w:rsidRDefault="008D2694">
      <w:pPr>
        <w:spacing w:after="0"/>
      </w:pPr>
    </w:p>
    <w:p w14:paraId="71AA3E29" w14:textId="77777777" w:rsidR="008D2694" w:rsidRDefault="000D597D">
      <w:pPr>
        <w:spacing w:after="0"/>
      </w:pPr>
      <w:r>
        <w:rPr>
          <w:rFonts w:ascii="Arial" w:hAnsi="Arial"/>
          <w:color w:val="5D7284"/>
        </w:rPr>
        <w:t>01:01</w:t>
      </w:r>
    </w:p>
    <w:p w14:paraId="2B1F997E" w14:textId="77777777" w:rsidR="008D2694" w:rsidRDefault="000D597D">
      <w:pPr>
        <w:spacing w:after="0"/>
      </w:pPr>
      <w:r>
        <w:rPr>
          <w:rFonts w:ascii="Arial" w:hAnsi="Arial"/>
        </w:rPr>
        <w:t xml:space="preserve">alright. </w:t>
      </w:r>
      <w:proofErr w:type="gramStart"/>
      <w:r>
        <w:rPr>
          <w:rFonts w:ascii="Arial" w:hAnsi="Arial"/>
        </w:rPr>
        <w:t>So</w:t>
      </w:r>
      <w:proofErr w:type="gramEnd"/>
      <w:r>
        <w:rPr>
          <w:rFonts w:ascii="Arial" w:hAnsi="Arial"/>
        </w:rPr>
        <w:t xml:space="preserve"> this is also being used for just for the purpo</w:t>
      </w:r>
      <w:r>
        <w:rPr>
          <w:rFonts w:ascii="Arial" w:hAnsi="Arial"/>
        </w:rPr>
        <w:t>se of the study yes was first like statistics collection</w:t>
      </w:r>
    </w:p>
    <w:p w14:paraId="76502E24" w14:textId="77777777" w:rsidR="008D2694" w:rsidRDefault="008D2694">
      <w:pPr>
        <w:spacing w:after="0"/>
      </w:pPr>
    </w:p>
    <w:p w14:paraId="7D072432" w14:textId="77777777" w:rsidR="008D2694" w:rsidRDefault="000D597D">
      <w:pPr>
        <w:spacing w:after="0"/>
      </w:pPr>
      <w:r>
        <w:rPr>
          <w:rFonts w:ascii="Arial" w:hAnsi="Arial"/>
          <w:color w:val="5D7284"/>
        </w:rPr>
        <w:t>01:11</w:t>
      </w:r>
    </w:p>
    <w:p w14:paraId="16047B97" w14:textId="77777777" w:rsidR="008D2694" w:rsidRDefault="000D597D">
      <w:pPr>
        <w:spacing w:after="0"/>
      </w:pPr>
      <w:r>
        <w:rPr>
          <w:rFonts w:ascii="Arial" w:hAnsi="Arial"/>
        </w:rPr>
        <w:t>justice basically demographic data collection I should also clarify this that your name will always be decoupled from the data. So that will provide you with the code name that will be used fo</w:t>
      </w:r>
      <w:r>
        <w:rPr>
          <w:rFonts w:ascii="Arial" w:hAnsi="Arial"/>
        </w:rPr>
        <w:t xml:space="preserve">r </w:t>
      </w:r>
      <w:proofErr w:type="spellStart"/>
      <w:r>
        <w:rPr>
          <w:rFonts w:ascii="Arial" w:hAnsi="Arial"/>
        </w:rPr>
        <w:t>the</w:t>
      </w:r>
      <w:proofErr w:type="spellEnd"/>
      <w:r>
        <w:rPr>
          <w:rFonts w:ascii="Arial" w:hAnsi="Arial"/>
        </w:rPr>
        <w:t>.</w:t>
      </w:r>
    </w:p>
    <w:p w14:paraId="45061936" w14:textId="77777777" w:rsidR="008D2694" w:rsidRDefault="008D2694">
      <w:pPr>
        <w:spacing w:after="0"/>
      </w:pPr>
    </w:p>
    <w:p w14:paraId="1601FFCA" w14:textId="77777777" w:rsidR="008D2694" w:rsidRDefault="000D597D">
      <w:pPr>
        <w:spacing w:after="0"/>
      </w:pPr>
      <w:r>
        <w:rPr>
          <w:rFonts w:ascii="Arial" w:hAnsi="Arial"/>
          <w:color w:val="5D7284"/>
        </w:rPr>
        <w:t>01:59</w:t>
      </w:r>
    </w:p>
    <w:p w14:paraId="65BEB3AF" w14:textId="77777777" w:rsidR="008D2694" w:rsidRDefault="000D597D">
      <w:pPr>
        <w:spacing w:after="0"/>
      </w:pPr>
      <w:r>
        <w:rPr>
          <w:rFonts w:ascii="Arial" w:hAnsi="Arial"/>
        </w:rPr>
        <w:t xml:space="preserve">This group </w:t>
      </w:r>
      <w:proofErr w:type="gramStart"/>
      <w:r>
        <w:rPr>
          <w:rFonts w:ascii="Arial" w:hAnsi="Arial"/>
        </w:rPr>
        <w:t>is can be</w:t>
      </w:r>
      <w:proofErr w:type="gramEnd"/>
      <w:r>
        <w:rPr>
          <w:rFonts w:ascii="Arial" w:hAnsi="Arial"/>
        </w:rPr>
        <w:t xml:space="preserve"> defined in any way that I like Absolutely. Talk about you talk to you about my use of social media. </w:t>
      </w:r>
      <w:proofErr w:type="gramStart"/>
      <w:r>
        <w:rPr>
          <w:rFonts w:ascii="Arial" w:hAnsi="Arial"/>
        </w:rPr>
        <w:t>So</w:t>
      </w:r>
      <w:proofErr w:type="gramEnd"/>
      <w:r>
        <w:rPr>
          <w:rFonts w:ascii="Arial" w:hAnsi="Arial"/>
        </w:rPr>
        <w:t xml:space="preserve"> I was a quite heavy user at some point not recently. </w:t>
      </w:r>
      <w:proofErr w:type="gramStart"/>
      <w:r>
        <w:rPr>
          <w:rFonts w:ascii="Arial" w:hAnsi="Arial"/>
        </w:rPr>
        <w:t>So</w:t>
      </w:r>
      <w:proofErr w:type="gramEnd"/>
      <w:r>
        <w:rPr>
          <w:rFonts w:ascii="Arial" w:hAnsi="Arial"/>
        </w:rPr>
        <w:t xml:space="preserve"> for the how long</w:t>
      </w:r>
    </w:p>
    <w:p w14:paraId="60002F77" w14:textId="77777777" w:rsidR="008D2694" w:rsidRDefault="008D2694">
      <w:pPr>
        <w:spacing w:after="0"/>
      </w:pPr>
    </w:p>
    <w:p w14:paraId="0229E1D8" w14:textId="77777777" w:rsidR="008D2694" w:rsidRDefault="000D597D">
      <w:pPr>
        <w:spacing w:after="0"/>
      </w:pPr>
      <w:r>
        <w:rPr>
          <w:rFonts w:ascii="Arial" w:hAnsi="Arial"/>
          <w:color w:val="5D7284"/>
        </w:rPr>
        <w:t>02:28</w:t>
      </w:r>
    </w:p>
    <w:p w14:paraId="1BC9C761" w14:textId="77777777" w:rsidR="008D2694" w:rsidRDefault="000D597D">
      <w:pPr>
        <w:spacing w:after="0"/>
      </w:pPr>
      <w:r>
        <w:rPr>
          <w:rFonts w:ascii="Arial" w:hAnsi="Arial"/>
        </w:rPr>
        <w:t xml:space="preserve">you can </w:t>
      </w:r>
      <w:proofErr w:type="gramStart"/>
      <w:r>
        <w:rPr>
          <w:rFonts w:ascii="Arial" w:hAnsi="Arial"/>
        </w:rPr>
        <w:t>definitely mention</w:t>
      </w:r>
      <w:proofErr w:type="gramEnd"/>
      <w:r>
        <w:rPr>
          <w:rFonts w:ascii="Arial" w:hAnsi="Arial"/>
        </w:rPr>
        <w:t xml:space="preserve"> that </w:t>
      </w:r>
      <w:r>
        <w:rPr>
          <w:rFonts w:ascii="Arial" w:hAnsi="Arial"/>
        </w:rPr>
        <w:t>that you were using for X many years then it stopped in here next year why?</w:t>
      </w:r>
    </w:p>
    <w:p w14:paraId="26F298A7" w14:textId="77777777" w:rsidR="008D2694" w:rsidRDefault="008D2694">
      <w:pPr>
        <w:spacing w:after="0"/>
      </w:pPr>
    </w:p>
    <w:p w14:paraId="43D702EE" w14:textId="77777777" w:rsidR="008D2694" w:rsidRDefault="000D597D">
      <w:pPr>
        <w:spacing w:after="0"/>
      </w:pPr>
      <w:r>
        <w:rPr>
          <w:rFonts w:ascii="Arial" w:hAnsi="Arial"/>
          <w:color w:val="5D7284"/>
        </w:rPr>
        <w:t>02:55</w:t>
      </w:r>
    </w:p>
    <w:p w14:paraId="2A982A25" w14:textId="77777777" w:rsidR="008D2694" w:rsidRDefault="000D597D">
      <w:pPr>
        <w:spacing w:after="0"/>
      </w:pPr>
      <w:r>
        <w:rPr>
          <w:rFonts w:ascii="Arial" w:hAnsi="Arial"/>
        </w:rPr>
        <w:t>Follow these are good</w:t>
      </w:r>
    </w:p>
    <w:p w14:paraId="2A95A46F" w14:textId="77777777" w:rsidR="008D2694" w:rsidRDefault="008D2694">
      <w:pPr>
        <w:spacing w:after="0"/>
      </w:pPr>
    </w:p>
    <w:p w14:paraId="49D20BBE" w14:textId="77777777" w:rsidR="008D2694" w:rsidRDefault="000D597D">
      <w:pPr>
        <w:spacing w:after="0"/>
      </w:pPr>
      <w:r>
        <w:rPr>
          <w:rFonts w:ascii="Arial" w:hAnsi="Arial"/>
          <w:color w:val="5D7284"/>
        </w:rPr>
        <w:t>02:57</w:t>
      </w:r>
    </w:p>
    <w:p w14:paraId="1A195490" w14:textId="77777777" w:rsidR="008D2694" w:rsidRDefault="000D597D">
      <w:pPr>
        <w:spacing w:after="0"/>
      </w:pPr>
      <w:r>
        <w:rPr>
          <w:rFonts w:ascii="Arial" w:hAnsi="Arial"/>
        </w:rPr>
        <w:lastRenderedPageBreak/>
        <w:t>yeah good. Everyone thanks so much Okay, so at this point, I would ask you to get a literal budget post using two platforms and then interact wi</w:t>
      </w:r>
      <w:r>
        <w:rPr>
          <w:rFonts w:ascii="Arial" w:hAnsi="Arial"/>
        </w:rPr>
        <w:t>th them how</w:t>
      </w:r>
    </w:p>
    <w:p w14:paraId="58CDD84D" w14:textId="77777777" w:rsidR="008D2694" w:rsidRDefault="008D2694">
      <w:pPr>
        <w:spacing w:after="0"/>
      </w:pPr>
    </w:p>
    <w:p w14:paraId="6BEFE074" w14:textId="77777777" w:rsidR="008D2694" w:rsidRDefault="000D597D">
      <w:pPr>
        <w:spacing w:after="0"/>
      </w:pPr>
      <w:r>
        <w:rPr>
          <w:rFonts w:ascii="Arial" w:hAnsi="Arial"/>
          <w:color w:val="5D7284"/>
        </w:rPr>
        <w:t>04:14</w:t>
      </w:r>
    </w:p>
    <w:p w14:paraId="6C82C437" w14:textId="77777777" w:rsidR="008D2694" w:rsidRDefault="000D597D">
      <w:pPr>
        <w:spacing w:after="0"/>
      </w:pPr>
      <w:r>
        <w:rPr>
          <w:rFonts w:ascii="Arial" w:hAnsi="Arial"/>
        </w:rPr>
        <w:t>are these one by one or</w:t>
      </w:r>
    </w:p>
    <w:p w14:paraId="6FAE5868" w14:textId="77777777" w:rsidR="008D2694" w:rsidRDefault="008D2694">
      <w:pPr>
        <w:spacing w:after="0"/>
      </w:pPr>
    </w:p>
    <w:p w14:paraId="0E827350" w14:textId="77777777" w:rsidR="008D2694" w:rsidRDefault="000D597D">
      <w:pPr>
        <w:spacing w:after="0"/>
      </w:pPr>
      <w:r>
        <w:rPr>
          <w:rFonts w:ascii="Arial" w:hAnsi="Arial"/>
          <w:color w:val="5D7284"/>
        </w:rPr>
        <w:t>04:16</w:t>
      </w:r>
    </w:p>
    <w:p w14:paraId="3D8E7C56" w14:textId="77777777" w:rsidR="008D2694" w:rsidRDefault="000D597D">
      <w:pPr>
        <w:spacing w:after="0"/>
      </w:pPr>
      <w:r>
        <w:rPr>
          <w:rFonts w:ascii="Arial" w:hAnsi="Arial"/>
        </w:rPr>
        <w:t>these are one by one. Okay, I am just going to start recording the screen so that we know how you can play this morning. Alright, so this will be the first interface that we're going to work with. On this i</w:t>
      </w:r>
      <w:r>
        <w:rPr>
          <w:rFonts w:ascii="Arial" w:hAnsi="Arial"/>
        </w:rPr>
        <w:t xml:space="preserve">nterface, you have a list of posts. The way you can interact with this post is to use that heart icon to look like something you can scroll down for quite a while if you want to. </w:t>
      </w:r>
      <w:proofErr w:type="gramStart"/>
      <w:r>
        <w:rPr>
          <w:rFonts w:ascii="Arial" w:hAnsi="Arial"/>
        </w:rPr>
        <w:t>So</w:t>
      </w:r>
      <w:proofErr w:type="gramEnd"/>
      <w:r>
        <w:rPr>
          <w:rFonts w:ascii="Arial" w:hAnsi="Arial"/>
        </w:rPr>
        <w:t xml:space="preserve"> what you basically need to do is to kind of just look at the posts and int</w:t>
      </w:r>
      <w:r>
        <w:rPr>
          <w:rFonts w:ascii="Arial" w:hAnsi="Arial"/>
        </w:rPr>
        <w:t>eract with it however you wanted.</w:t>
      </w:r>
    </w:p>
    <w:p w14:paraId="1E44B288" w14:textId="77777777" w:rsidR="008D2694" w:rsidRDefault="008D2694">
      <w:pPr>
        <w:spacing w:after="0"/>
      </w:pPr>
    </w:p>
    <w:p w14:paraId="4C81C33A" w14:textId="77777777" w:rsidR="008D2694" w:rsidRDefault="000D597D">
      <w:pPr>
        <w:spacing w:after="0"/>
      </w:pPr>
      <w:r>
        <w:rPr>
          <w:rFonts w:ascii="Arial" w:hAnsi="Arial"/>
          <w:color w:val="5D7284"/>
        </w:rPr>
        <w:t>04:56</w:t>
      </w:r>
    </w:p>
    <w:p w14:paraId="292B6E46" w14:textId="77777777" w:rsidR="008D2694" w:rsidRDefault="000D597D">
      <w:pPr>
        <w:spacing w:after="0"/>
      </w:pPr>
      <w:r>
        <w:rPr>
          <w:rFonts w:ascii="Arial" w:hAnsi="Arial"/>
        </w:rPr>
        <w:t xml:space="preserve">Okay, so what when you say interact, right? You just mean the </w:t>
      </w:r>
      <w:proofErr w:type="spellStart"/>
      <w:proofErr w:type="gramStart"/>
      <w:r>
        <w:rPr>
          <w:rFonts w:ascii="Arial" w:hAnsi="Arial"/>
        </w:rPr>
        <w:t>The</w:t>
      </w:r>
      <w:proofErr w:type="spellEnd"/>
      <w:proofErr w:type="gramEnd"/>
      <w:r>
        <w:rPr>
          <w:rFonts w:ascii="Arial" w:hAnsi="Arial"/>
        </w:rPr>
        <w:t xml:space="preserve"> only interaction described was the lighting and maybe it's in the sun content maybe it's in the sun content or on</w:t>
      </w:r>
    </w:p>
    <w:p w14:paraId="023243FB" w14:textId="77777777" w:rsidR="008D2694" w:rsidRDefault="008D2694">
      <w:pPr>
        <w:spacing w:after="0"/>
      </w:pPr>
    </w:p>
    <w:p w14:paraId="5D66B1C6" w14:textId="77777777" w:rsidR="008D2694" w:rsidRDefault="000D597D">
      <w:pPr>
        <w:spacing w:after="0"/>
      </w:pPr>
      <w:r>
        <w:rPr>
          <w:rFonts w:ascii="Arial" w:hAnsi="Arial"/>
          <w:color w:val="5D7284"/>
        </w:rPr>
        <w:t>05:11</w:t>
      </w:r>
    </w:p>
    <w:p w14:paraId="47BEDE9C" w14:textId="77777777" w:rsidR="008D2694" w:rsidRDefault="000D597D">
      <w:pPr>
        <w:spacing w:after="0"/>
      </w:pPr>
      <w:r>
        <w:rPr>
          <w:rFonts w:ascii="Arial" w:hAnsi="Arial"/>
        </w:rPr>
        <w:t>just random interaction over</w:t>
      </w:r>
      <w:r>
        <w:rPr>
          <w:rFonts w:ascii="Arial" w:hAnsi="Arial"/>
        </w:rPr>
        <w:t xml:space="preserve">all </w:t>
      </w:r>
      <w:proofErr w:type="gramStart"/>
      <w:r>
        <w:rPr>
          <w:rFonts w:ascii="Arial" w:hAnsi="Arial"/>
        </w:rPr>
        <w:t>experience</w:t>
      </w:r>
      <w:proofErr w:type="gramEnd"/>
      <w:r>
        <w:rPr>
          <w:rFonts w:ascii="Arial" w:hAnsi="Arial"/>
        </w:rPr>
        <w:t xml:space="preserve"> the content that we're interacting with it the interface elements</w:t>
      </w:r>
    </w:p>
    <w:p w14:paraId="006EE3D0" w14:textId="77777777" w:rsidR="008D2694" w:rsidRDefault="008D2694">
      <w:pPr>
        <w:spacing w:after="0"/>
      </w:pPr>
    </w:p>
    <w:p w14:paraId="39264D92" w14:textId="77777777" w:rsidR="008D2694" w:rsidRDefault="000D597D">
      <w:pPr>
        <w:spacing w:after="0"/>
      </w:pPr>
      <w:r>
        <w:rPr>
          <w:rFonts w:ascii="Arial" w:hAnsi="Arial"/>
          <w:color w:val="5D7284"/>
        </w:rPr>
        <w:t>05:17</w:t>
      </w:r>
    </w:p>
    <w:p w14:paraId="0D7ABDEC" w14:textId="77777777" w:rsidR="008D2694" w:rsidRDefault="000D597D">
      <w:pPr>
        <w:spacing w:after="0"/>
      </w:pPr>
      <w:proofErr w:type="gramStart"/>
      <w:r>
        <w:rPr>
          <w:rFonts w:ascii="Arial" w:hAnsi="Arial"/>
        </w:rPr>
        <w:t>so</w:t>
      </w:r>
      <w:proofErr w:type="gramEnd"/>
      <w:r>
        <w:rPr>
          <w:rFonts w:ascii="Arial" w:hAnsi="Arial"/>
        </w:rPr>
        <w:t xml:space="preserve"> I'm going to assume that that's a broad enough thing yeah sounds good thank you? Do I ask you questions or have any or do I </w:t>
      </w:r>
      <w:proofErr w:type="gramStart"/>
      <w:r>
        <w:rPr>
          <w:rFonts w:ascii="Arial" w:hAnsi="Arial"/>
        </w:rPr>
        <w:t>absolutely</w:t>
      </w:r>
      <w:proofErr w:type="gramEnd"/>
    </w:p>
    <w:p w14:paraId="38D4CA8C" w14:textId="77777777" w:rsidR="008D2694" w:rsidRDefault="008D2694">
      <w:pPr>
        <w:spacing w:after="0"/>
      </w:pPr>
    </w:p>
    <w:p w14:paraId="566B1F18" w14:textId="77777777" w:rsidR="008D2694" w:rsidRDefault="000D597D">
      <w:pPr>
        <w:spacing w:after="0"/>
      </w:pPr>
      <w:r>
        <w:rPr>
          <w:rFonts w:ascii="Arial" w:hAnsi="Arial"/>
          <w:color w:val="5D7284"/>
        </w:rPr>
        <w:t>09:08</w:t>
      </w:r>
    </w:p>
    <w:p w14:paraId="6694CB6F" w14:textId="77777777" w:rsidR="008D2694" w:rsidRDefault="000D597D">
      <w:pPr>
        <w:spacing w:after="0"/>
      </w:pPr>
      <w:r>
        <w:rPr>
          <w:rFonts w:ascii="Arial" w:hAnsi="Arial"/>
        </w:rPr>
        <w:t xml:space="preserve">you can </w:t>
      </w:r>
      <w:proofErr w:type="gramStart"/>
      <w:r>
        <w:rPr>
          <w:rFonts w:ascii="Arial" w:hAnsi="Arial"/>
        </w:rPr>
        <w:t>definitely do</w:t>
      </w:r>
      <w:proofErr w:type="gramEnd"/>
      <w:r>
        <w:rPr>
          <w:rFonts w:ascii="Arial" w:hAnsi="Arial"/>
        </w:rPr>
        <w:t xml:space="preserve"> t</w:t>
      </w:r>
      <w:r>
        <w:rPr>
          <w:rFonts w:ascii="Arial" w:hAnsi="Arial"/>
        </w:rPr>
        <w:t>hat. All right.</w:t>
      </w:r>
    </w:p>
    <w:p w14:paraId="754D5ADB" w14:textId="77777777" w:rsidR="008D2694" w:rsidRDefault="008D2694">
      <w:pPr>
        <w:spacing w:after="0"/>
      </w:pPr>
    </w:p>
    <w:p w14:paraId="33A3753A" w14:textId="77777777" w:rsidR="008D2694" w:rsidRDefault="000D597D">
      <w:pPr>
        <w:spacing w:after="0"/>
      </w:pPr>
      <w:r>
        <w:rPr>
          <w:rFonts w:ascii="Arial" w:hAnsi="Arial"/>
          <w:color w:val="5D7284"/>
        </w:rPr>
        <w:t>09:10</w:t>
      </w:r>
    </w:p>
    <w:p w14:paraId="20D4FAAE" w14:textId="77777777" w:rsidR="008D2694" w:rsidRDefault="000D597D">
      <w:pPr>
        <w:spacing w:after="0"/>
      </w:pPr>
      <w:r>
        <w:rPr>
          <w:rFonts w:ascii="Arial" w:hAnsi="Arial"/>
        </w:rPr>
        <w:t xml:space="preserve">Why do some hearts turn red and some turn my back I don't want to ask </w:t>
      </w:r>
      <w:proofErr w:type="gramStart"/>
      <w:r>
        <w:rPr>
          <w:rFonts w:ascii="Arial" w:hAnsi="Arial"/>
        </w:rPr>
        <w:t>you.</w:t>
      </w:r>
      <w:proofErr w:type="gramEnd"/>
      <w:r>
        <w:rPr>
          <w:rFonts w:ascii="Arial" w:hAnsi="Arial"/>
        </w:rPr>
        <w:t xml:space="preserve"> I have questions without leads on them to be in the selection of course </w:t>
      </w:r>
      <w:proofErr w:type="gramStart"/>
      <w:r>
        <w:rPr>
          <w:rFonts w:ascii="Arial" w:hAnsi="Arial"/>
        </w:rPr>
        <w:t>is very is</w:t>
      </w:r>
      <w:proofErr w:type="gramEnd"/>
      <w:r>
        <w:rPr>
          <w:rFonts w:ascii="Arial" w:hAnsi="Arial"/>
        </w:rPr>
        <w:t xml:space="preserve"> quite interesting.</w:t>
      </w:r>
    </w:p>
    <w:p w14:paraId="25A19910" w14:textId="77777777" w:rsidR="008D2694" w:rsidRDefault="008D2694">
      <w:pPr>
        <w:spacing w:after="0"/>
      </w:pPr>
    </w:p>
    <w:p w14:paraId="4379C8F6" w14:textId="77777777" w:rsidR="008D2694" w:rsidRDefault="000D597D">
      <w:pPr>
        <w:spacing w:after="0"/>
      </w:pPr>
      <w:r>
        <w:rPr>
          <w:rFonts w:ascii="Arial" w:hAnsi="Arial"/>
          <w:color w:val="5D7284"/>
        </w:rPr>
        <w:t>10:27</w:t>
      </w:r>
    </w:p>
    <w:p w14:paraId="321F7084" w14:textId="77777777" w:rsidR="008D2694" w:rsidRDefault="000D597D">
      <w:pPr>
        <w:spacing w:after="0"/>
      </w:pPr>
      <w:r>
        <w:rPr>
          <w:rFonts w:ascii="Arial" w:hAnsi="Arial"/>
        </w:rPr>
        <w:t xml:space="preserve">I want to ask you a couple of </w:t>
      </w:r>
      <w:r>
        <w:rPr>
          <w:rFonts w:ascii="Arial" w:hAnsi="Arial"/>
        </w:rPr>
        <w:t xml:space="preserve">questions. Sounds good. </w:t>
      </w:r>
      <w:proofErr w:type="gramStart"/>
      <w:r>
        <w:rPr>
          <w:rFonts w:ascii="Arial" w:hAnsi="Arial"/>
        </w:rPr>
        <w:t>So</w:t>
      </w:r>
      <w:proofErr w:type="gramEnd"/>
      <w:r>
        <w:rPr>
          <w:rFonts w:ascii="Arial" w:hAnsi="Arial"/>
        </w:rPr>
        <w:t xml:space="preserve"> these posts were made by people across the world, right?</w:t>
      </w:r>
    </w:p>
    <w:p w14:paraId="7B2C480C" w14:textId="77777777" w:rsidR="008D2694" w:rsidRDefault="008D2694">
      <w:pPr>
        <w:spacing w:after="0"/>
      </w:pPr>
    </w:p>
    <w:p w14:paraId="6CD4FB3A" w14:textId="77777777" w:rsidR="008D2694" w:rsidRDefault="000D597D">
      <w:pPr>
        <w:spacing w:after="0"/>
      </w:pPr>
      <w:r>
        <w:rPr>
          <w:rFonts w:ascii="Arial" w:hAnsi="Arial"/>
          <w:color w:val="5D7284"/>
        </w:rPr>
        <w:t>10:34</w:t>
      </w:r>
    </w:p>
    <w:p w14:paraId="41B6DE79" w14:textId="77777777" w:rsidR="008D2694" w:rsidRDefault="000D597D">
      <w:pPr>
        <w:spacing w:after="0"/>
      </w:pPr>
      <w:r>
        <w:rPr>
          <w:rFonts w:ascii="Arial" w:hAnsi="Arial"/>
        </w:rPr>
        <w:t>Can you give me like a ballpark estimation of how many countries or cities, these people come from? bolsters</w:t>
      </w:r>
    </w:p>
    <w:p w14:paraId="1F81B248" w14:textId="77777777" w:rsidR="008D2694" w:rsidRDefault="008D2694">
      <w:pPr>
        <w:spacing w:after="0"/>
      </w:pPr>
    </w:p>
    <w:p w14:paraId="4DA14454" w14:textId="77777777" w:rsidR="008D2694" w:rsidRDefault="000D597D">
      <w:pPr>
        <w:spacing w:after="0"/>
      </w:pPr>
      <w:r>
        <w:rPr>
          <w:rFonts w:ascii="Arial" w:hAnsi="Arial"/>
          <w:color w:val="5D7284"/>
        </w:rPr>
        <w:t>10:42</w:t>
      </w:r>
    </w:p>
    <w:p w14:paraId="3EC731FE" w14:textId="77777777" w:rsidR="008D2694" w:rsidRDefault="000D597D">
      <w:pPr>
        <w:spacing w:after="0"/>
      </w:pPr>
      <w:r>
        <w:rPr>
          <w:rFonts w:ascii="Arial" w:hAnsi="Arial"/>
        </w:rPr>
        <w:t>grid, I was looking through them. But I stopped c</w:t>
      </w:r>
      <w:r>
        <w:rPr>
          <w:rFonts w:ascii="Arial" w:hAnsi="Arial"/>
        </w:rPr>
        <w:t>hecking after a while. I would imagine I saw people from</w:t>
      </w:r>
    </w:p>
    <w:p w14:paraId="7AD5B131" w14:textId="77777777" w:rsidR="008D2694" w:rsidRDefault="008D2694">
      <w:pPr>
        <w:spacing w:after="0"/>
      </w:pPr>
    </w:p>
    <w:p w14:paraId="72FB8F6C" w14:textId="77777777" w:rsidR="008D2694" w:rsidRDefault="000D597D">
      <w:pPr>
        <w:spacing w:after="0"/>
      </w:pPr>
      <w:r>
        <w:rPr>
          <w:rFonts w:ascii="Arial" w:hAnsi="Arial"/>
          <w:color w:val="5D7284"/>
        </w:rPr>
        <w:lastRenderedPageBreak/>
        <w:t>11:00</w:t>
      </w:r>
    </w:p>
    <w:p w14:paraId="37BA0E5B" w14:textId="77777777" w:rsidR="008D2694" w:rsidRDefault="000D597D">
      <w:pPr>
        <w:spacing w:after="0"/>
      </w:pPr>
      <w:r>
        <w:rPr>
          <w:rFonts w:ascii="Arial" w:hAnsi="Arial"/>
        </w:rPr>
        <w:t xml:space="preserve">I think I stopped people from don't say, remember, like four or five different countries, I'm </w:t>
      </w:r>
      <w:proofErr w:type="spellStart"/>
      <w:r>
        <w:rPr>
          <w:rFonts w:ascii="Arial" w:hAnsi="Arial"/>
        </w:rPr>
        <w:t>gonna</w:t>
      </w:r>
      <w:proofErr w:type="spellEnd"/>
      <w:r>
        <w:rPr>
          <w:rFonts w:ascii="Arial" w:hAnsi="Arial"/>
        </w:rPr>
        <w:t xml:space="preserve"> assume that there were a bunch more, there are some that they didn't recognize where they we</w:t>
      </w:r>
      <w:r>
        <w:rPr>
          <w:rFonts w:ascii="Arial" w:hAnsi="Arial"/>
        </w:rPr>
        <w:t xml:space="preserve">re. Yeah, I think so. So maybe, that could be my guess. He remembered the ones that I recognized so dearly. And </w:t>
      </w:r>
      <w:proofErr w:type="gramStart"/>
      <w:r>
        <w:rPr>
          <w:rFonts w:ascii="Arial" w:hAnsi="Arial"/>
        </w:rPr>
        <w:t>also</w:t>
      </w:r>
      <w:proofErr w:type="gramEnd"/>
      <w:r>
        <w:rPr>
          <w:rFonts w:ascii="Arial" w:hAnsi="Arial"/>
        </w:rPr>
        <w:t xml:space="preserve"> BASEDIR, and a bunch of those.</w:t>
      </w:r>
    </w:p>
    <w:p w14:paraId="77C59717" w14:textId="77777777" w:rsidR="008D2694" w:rsidRDefault="008D2694">
      <w:pPr>
        <w:spacing w:after="0"/>
      </w:pPr>
    </w:p>
    <w:p w14:paraId="72424BFB" w14:textId="77777777" w:rsidR="008D2694" w:rsidRDefault="000D597D">
      <w:pPr>
        <w:spacing w:after="0"/>
      </w:pPr>
      <w:r>
        <w:rPr>
          <w:rFonts w:ascii="Arial" w:hAnsi="Arial"/>
          <w:color w:val="5D7284"/>
        </w:rPr>
        <w:t>11:30</w:t>
      </w:r>
    </w:p>
    <w:p w14:paraId="7469DB7C" w14:textId="77777777" w:rsidR="008D2694" w:rsidRDefault="000D597D">
      <w:pPr>
        <w:spacing w:after="0"/>
      </w:pPr>
      <w:r>
        <w:rPr>
          <w:rFonts w:ascii="Arial" w:hAnsi="Arial"/>
        </w:rPr>
        <w:t>And how did you come up with us? individually to the posts? Yes.</w:t>
      </w:r>
    </w:p>
    <w:p w14:paraId="1C161544" w14:textId="77777777" w:rsidR="008D2694" w:rsidRDefault="008D2694">
      <w:pPr>
        <w:spacing w:after="0"/>
      </w:pPr>
    </w:p>
    <w:p w14:paraId="163A96DD" w14:textId="77777777" w:rsidR="008D2694" w:rsidRDefault="000D597D">
      <w:pPr>
        <w:spacing w:after="0"/>
      </w:pPr>
      <w:r>
        <w:rPr>
          <w:rFonts w:ascii="Arial" w:hAnsi="Arial"/>
          <w:color w:val="5D7284"/>
        </w:rPr>
        <w:t>11:36</w:t>
      </w:r>
    </w:p>
    <w:p w14:paraId="60BA68DC" w14:textId="77777777" w:rsidR="008D2694" w:rsidRDefault="000D597D">
      <w:pPr>
        <w:spacing w:after="0"/>
      </w:pPr>
      <w:proofErr w:type="gramStart"/>
      <w:r>
        <w:rPr>
          <w:rFonts w:ascii="Arial" w:hAnsi="Arial"/>
        </w:rPr>
        <w:t>So</w:t>
      </w:r>
      <w:proofErr w:type="gramEnd"/>
      <w:r>
        <w:rPr>
          <w:rFonts w:ascii="Arial" w:hAnsi="Arial"/>
        </w:rPr>
        <w:t xml:space="preserve"> I was I think my eyes were</w:t>
      </w:r>
      <w:r>
        <w:rPr>
          <w:rFonts w:ascii="Arial" w:hAnsi="Arial"/>
        </w:rPr>
        <w:t xml:space="preserve"> drawn first to the posts themselves. If I, if I liked something, if I liked the content or something like that, I was usually looking at the </w:t>
      </w:r>
      <w:proofErr w:type="gramStart"/>
      <w:r>
        <w:rPr>
          <w:rFonts w:ascii="Arial" w:hAnsi="Arial"/>
        </w:rPr>
        <w:t>user name</w:t>
      </w:r>
      <w:proofErr w:type="gramEnd"/>
      <w:r>
        <w:rPr>
          <w:rFonts w:ascii="Arial" w:hAnsi="Arial"/>
        </w:rPr>
        <w:t>. And city after? Yeah, I found my solution. There was a timestamp as well, I don't know why. But in gene</w:t>
      </w:r>
      <w:r>
        <w:rPr>
          <w:rFonts w:ascii="Arial" w:hAnsi="Arial"/>
        </w:rPr>
        <w:t>ral, I just looked at the dates, but felt like there was a missing natural sky.</w:t>
      </w:r>
    </w:p>
    <w:p w14:paraId="6A55B22F" w14:textId="77777777" w:rsidR="008D2694" w:rsidRDefault="008D2694">
      <w:pPr>
        <w:spacing w:after="0"/>
      </w:pPr>
    </w:p>
    <w:p w14:paraId="74A1B559" w14:textId="77777777" w:rsidR="008D2694" w:rsidRDefault="000D597D">
      <w:pPr>
        <w:spacing w:after="0"/>
      </w:pPr>
      <w:r>
        <w:rPr>
          <w:rFonts w:ascii="Arial" w:hAnsi="Arial"/>
          <w:color w:val="5D7284"/>
        </w:rPr>
        <w:t>12:10</w:t>
      </w:r>
    </w:p>
    <w:p w14:paraId="7AB71655" w14:textId="77777777" w:rsidR="008D2694" w:rsidRDefault="000D597D">
      <w:pPr>
        <w:spacing w:after="0"/>
      </w:pPr>
      <w:proofErr w:type="gramStart"/>
      <w:r>
        <w:rPr>
          <w:rFonts w:ascii="Arial" w:hAnsi="Arial"/>
        </w:rPr>
        <w:t>So</w:t>
      </w:r>
      <w:proofErr w:type="gramEnd"/>
      <w:r>
        <w:rPr>
          <w:rFonts w:ascii="Arial" w:hAnsi="Arial"/>
        </w:rPr>
        <w:t xml:space="preserve"> you've interacted with a bunch of posts? I did. If you </w:t>
      </w:r>
      <w:proofErr w:type="gramStart"/>
      <w:r>
        <w:rPr>
          <w:rFonts w:ascii="Arial" w:hAnsi="Arial"/>
        </w:rPr>
        <w:t>have to</w:t>
      </w:r>
      <w:proofErr w:type="gramEnd"/>
      <w:r>
        <w:rPr>
          <w:rFonts w:ascii="Arial" w:hAnsi="Arial"/>
        </w:rPr>
        <w:t xml:space="preserve"> estimate how when is how many people to check with</w:t>
      </w:r>
    </w:p>
    <w:p w14:paraId="5CE0B696" w14:textId="77777777" w:rsidR="008D2694" w:rsidRDefault="008D2694">
      <w:pPr>
        <w:spacing w:after="0"/>
      </w:pPr>
    </w:p>
    <w:p w14:paraId="33C96E23" w14:textId="77777777" w:rsidR="008D2694" w:rsidRDefault="000D597D">
      <w:pPr>
        <w:spacing w:after="0"/>
      </w:pPr>
      <w:r>
        <w:rPr>
          <w:rFonts w:ascii="Arial" w:hAnsi="Arial"/>
          <w:color w:val="5D7284"/>
        </w:rPr>
        <w:t>12:24</w:t>
      </w:r>
    </w:p>
    <w:p w14:paraId="5192FFCB" w14:textId="77777777" w:rsidR="008D2694" w:rsidRDefault="000D597D">
      <w:pPr>
        <w:spacing w:after="0"/>
      </w:pPr>
      <w:r>
        <w:rPr>
          <w:rFonts w:ascii="Arial" w:hAnsi="Arial"/>
        </w:rPr>
        <w:t>distinct users are different posts, let's say</w:t>
      </w:r>
    </w:p>
    <w:p w14:paraId="0F6BE8BD" w14:textId="77777777" w:rsidR="008D2694" w:rsidRDefault="008D2694">
      <w:pPr>
        <w:spacing w:after="0"/>
      </w:pPr>
    </w:p>
    <w:p w14:paraId="39CC53E8" w14:textId="77777777" w:rsidR="008D2694" w:rsidRDefault="000D597D">
      <w:pPr>
        <w:spacing w:after="0"/>
      </w:pPr>
      <w:r>
        <w:rPr>
          <w:rFonts w:ascii="Arial" w:hAnsi="Arial"/>
          <w:color w:val="5D7284"/>
        </w:rPr>
        <w:t>12:27</w:t>
      </w:r>
    </w:p>
    <w:p w14:paraId="6EBBBC6D" w14:textId="77777777" w:rsidR="008D2694" w:rsidRDefault="000D597D">
      <w:pPr>
        <w:spacing w:after="0"/>
      </w:pPr>
      <w:r>
        <w:rPr>
          <w:rFonts w:ascii="Arial" w:hAnsi="Arial"/>
        </w:rPr>
        <w:t>distinct users.</w:t>
      </w:r>
    </w:p>
    <w:p w14:paraId="333896F0" w14:textId="77777777" w:rsidR="008D2694" w:rsidRDefault="008D2694">
      <w:pPr>
        <w:spacing w:after="0"/>
      </w:pPr>
    </w:p>
    <w:p w14:paraId="1D033A0D" w14:textId="77777777" w:rsidR="008D2694" w:rsidRDefault="000D597D">
      <w:pPr>
        <w:spacing w:after="0"/>
      </w:pPr>
      <w:r>
        <w:rPr>
          <w:rFonts w:ascii="Arial" w:hAnsi="Arial"/>
          <w:color w:val="5D7284"/>
        </w:rPr>
        <w:t>12:32</w:t>
      </w:r>
    </w:p>
    <w:p w14:paraId="1FD6B56E" w14:textId="77777777" w:rsidR="008D2694" w:rsidRDefault="000D597D">
      <w:pPr>
        <w:spacing w:after="0"/>
      </w:pPr>
      <w:r>
        <w:rPr>
          <w:rFonts w:ascii="Arial" w:hAnsi="Arial"/>
        </w:rPr>
        <w:t xml:space="preserve">I think I like my guess would be that I like maybe 13 or 15 different posts. I think there are mainly from different users. </w:t>
      </w:r>
      <w:proofErr w:type="gramStart"/>
      <w:r>
        <w:rPr>
          <w:rFonts w:ascii="Arial" w:hAnsi="Arial"/>
        </w:rPr>
        <w:t>So</w:t>
      </w:r>
      <w:proofErr w:type="gramEnd"/>
      <w:r>
        <w:rPr>
          <w:rFonts w:ascii="Arial" w:hAnsi="Arial"/>
        </w:rPr>
        <w:t xml:space="preserve"> my guess would be somewhere between 10 and 15 different users, out of all the ones so I know </w:t>
      </w:r>
      <w:r>
        <w:rPr>
          <w:rFonts w:ascii="Arial" w:hAnsi="Arial"/>
        </w:rPr>
        <w:t xml:space="preserve">there are some who were repeating. </w:t>
      </w:r>
      <w:proofErr w:type="gramStart"/>
      <w:r>
        <w:rPr>
          <w:rFonts w:ascii="Arial" w:hAnsi="Arial"/>
        </w:rPr>
        <w:t>So</w:t>
      </w:r>
      <w:proofErr w:type="gramEnd"/>
      <w:r>
        <w:rPr>
          <w:rFonts w:ascii="Arial" w:hAnsi="Arial"/>
        </w:rPr>
        <w:t xml:space="preserve"> there's a bunch of I found opinions, usually negative ones about some of the users based on you know, how interested it was in what they're posting. And how many hashtags they were using. So, but I think that I, people</w:t>
      </w:r>
      <w:r>
        <w:rPr>
          <w:rFonts w:ascii="Arial" w:hAnsi="Arial"/>
        </w:rPr>
        <w:t xml:space="preserve"> I liked were generally different. So that would be my guess that</w:t>
      </w:r>
    </w:p>
    <w:p w14:paraId="0AFAF2FD" w14:textId="77777777" w:rsidR="008D2694" w:rsidRDefault="008D2694">
      <w:pPr>
        <w:spacing w:after="0"/>
      </w:pPr>
    </w:p>
    <w:p w14:paraId="584885F6" w14:textId="77777777" w:rsidR="008D2694" w:rsidRDefault="000D597D">
      <w:pPr>
        <w:spacing w:after="0"/>
      </w:pPr>
      <w:r>
        <w:rPr>
          <w:rFonts w:ascii="Arial" w:hAnsi="Arial"/>
          <w:color w:val="5D7284"/>
        </w:rPr>
        <w:t>13:17</w:t>
      </w:r>
    </w:p>
    <w:p w14:paraId="71481517" w14:textId="77777777" w:rsidR="008D2694" w:rsidRDefault="000D597D">
      <w:pPr>
        <w:spacing w:after="0"/>
      </w:pPr>
      <w:r>
        <w:rPr>
          <w:rFonts w:ascii="Arial" w:hAnsi="Arial"/>
        </w:rPr>
        <w:t>can you estimate the people that you interacted with, from which branches come from? Is that a pattern that you can remember?</w:t>
      </w:r>
    </w:p>
    <w:p w14:paraId="755E14AE" w14:textId="77777777" w:rsidR="008D2694" w:rsidRDefault="008D2694">
      <w:pPr>
        <w:spacing w:after="0"/>
      </w:pPr>
    </w:p>
    <w:p w14:paraId="354C44D5" w14:textId="77777777" w:rsidR="008D2694" w:rsidRDefault="000D597D">
      <w:pPr>
        <w:spacing w:after="0"/>
      </w:pPr>
      <w:r>
        <w:rPr>
          <w:rFonts w:ascii="Arial" w:hAnsi="Arial"/>
          <w:color w:val="5D7284"/>
        </w:rPr>
        <w:t>13:26</w:t>
      </w:r>
    </w:p>
    <w:p w14:paraId="49F96F54" w14:textId="77777777" w:rsidR="008D2694" w:rsidRDefault="000D597D">
      <w:pPr>
        <w:spacing w:after="0"/>
      </w:pPr>
      <w:r>
        <w:rPr>
          <w:rFonts w:ascii="Arial" w:hAnsi="Arial"/>
        </w:rPr>
        <w:t>Well, I there were I think there were three differ</w:t>
      </w:r>
      <w:r>
        <w:rPr>
          <w:rFonts w:ascii="Arial" w:hAnsi="Arial"/>
        </w:rPr>
        <w:t xml:space="preserve">ent or </w:t>
      </w:r>
      <w:proofErr w:type="gramStart"/>
      <w:r>
        <w:rPr>
          <w:rFonts w:ascii="Arial" w:hAnsi="Arial"/>
        </w:rPr>
        <w:t>Okay</w:t>
      </w:r>
      <w:proofErr w:type="gramEnd"/>
      <w:r>
        <w:rPr>
          <w:rFonts w:ascii="Arial" w:hAnsi="Arial"/>
        </w:rPr>
        <w:t>, so I think there were two different cricket posts in one football post. There is a light one of the cricket posts. He likes to football post at soccer. I didn't me think that I caught a glimpse of all three of them were from Citizen India's so</w:t>
      </w:r>
      <w:r>
        <w:rPr>
          <w:rFonts w:ascii="Arial" w:hAnsi="Arial"/>
        </w:rPr>
        <w:t xml:space="preserve"> I think they were from the other posts that I don't like I will be false. If I told you I remembered</w:t>
      </w:r>
    </w:p>
    <w:p w14:paraId="0130BC17" w14:textId="77777777" w:rsidR="008D2694" w:rsidRDefault="008D2694">
      <w:pPr>
        <w:spacing w:after="0"/>
      </w:pPr>
    </w:p>
    <w:p w14:paraId="45AC7846" w14:textId="77777777" w:rsidR="008D2694" w:rsidRDefault="000D597D">
      <w:pPr>
        <w:spacing w:after="0"/>
      </w:pPr>
      <w:r>
        <w:rPr>
          <w:rFonts w:ascii="Arial" w:hAnsi="Arial"/>
          <w:color w:val="5D7284"/>
        </w:rPr>
        <w:t>14:05</w:t>
      </w:r>
    </w:p>
    <w:p w14:paraId="048EFEEF" w14:textId="77777777" w:rsidR="008D2694" w:rsidRDefault="000D597D">
      <w:pPr>
        <w:spacing w:after="0"/>
      </w:pPr>
      <w:proofErr w:type="gramStart"/>
      <w:r>
        <w:rPr>
          <w:rFonts w:ascii="Arial" w:hAnsi="Arial"/>
        </w:rPr>
        <w:lastRenderedPageBreak/>
        <w:t>my</w:t>
      </w:r>
      <w:proofErr w:type="gramEnd"/>
      <w:r>
        <w:rPr>
          <w:rFonts w:ascii="Arial" w:hAnsi="Arial"/>
        </w:rPr>
        <w:t xml:space="preserve"> thank you so much. So that was the first tool. Interesting. We are going to go to the next one. Which is right here. </w:t>
      </w:r>
      <w:proofErr w:type="gramStart"/>
      <w:r>
        <w:rPr>
          <w:rFonts w:ascii="Arial" w:hAnsi="Arial"/>
        </w:rPr>
        <w:t>So</w:t>
      </w:r>
      <w:proofErr w:type="gramEnd"/>
      <w:r>
        <w:rPr>
          <w:rFonts w:ascii="Arial" w:hAnsi="Arial"/>
        </w:rPr>
        <w:t xml:space="preserve"> this tool has a few more</w:t>
      </w:r>
      <w:r>
        <w:rPr>
          <w:rFonts w:ascii="Arial" w:hAnsi="Arial"/>
        </w:rPr>
        <w:t xml:space="preserve"> functionalities. The first one as you can see, instead of hard button we have a like dislike slider.</w:t>
      </w:r>
    </w:p>
    <w:p w14:paraId="7CD6CC2B" w14:textId="77777777" w:rsidR="008D2694" w:rsidRDefault="008D2694">
      <w:pPr>
        <w:spacing w:after="0"/>
      </w:pPr>
    </w:p>
    <w:p w14:paraId="57639A69" w14:textId="77777777" w:rsidR="008D2694" w:rsidRDefault="000D597D">
      <w:pPr>
        <w:spacing w:after="0"/>
      </w:pPr>
      <w:r>
        <w:rPr>
          <w:rFonts w:ascii="Arial" w:hAnsi="Arial"/>
          <w:color w:val="5D7284"/>
        </w:rPr>
        <w:t>14:29</w:t>
      </w:r>
    </w:p>
    <w:p w14:paraId="232793AD" w14:textId="77777777" w:rsidR="008D2694" w:rsidRDefault="000D597D">
      <w:pPr>
        <w:spacing w:after="0"/>
      </w:pPr>
      <w:proofErr w:type="gramStart"/>
      <w:r>
        <w:rPr>
          <w:rFonts w:ascii="Arial" w:hAnsi="Arial"/>
        </w:rPr>
        <w:t>So</w:t>
      </w:r>
      <w:proofErr w:type="gramEnd"/>
      <w:r>
        <w:rPr>
          <w:rFonts w:ascii="Arial" w:hAnsi="Arial"/>
        </w:rPr>
        <w:t xml:space="preserve"> it's the first one. The second interaction is this box that you see. Yeah, simply click on that icon panel comes up. Studies show that people as</w:t>
      </w:r>
      <w:r>
        <w:rPr>
          <w:rFonts w:ascii="Arial" w:hAnsi="Arial"/>
        </w:rPr>
        <w:t xml:space="preserve">sociate different emotions with different colors. </w:t>
      </w:r>
      <w:proofErr w:type="gramStart"/>
      <w:r>
        <w:rPr>
          <w:rFonts w:ascii="Arial" w:hAnsi="Arial"/>
        </w:rPr>
        <w:t>So</w:t>
      </w:r>
      <w:proofErr w:type="gramEnd"/>
      <w:r>
        <w:rPr>
          <w:rFonts w:ascii="Arial" w:hAnsi="Arial"/>
        </w:rPr>
        <w:t xml:space="preserve"> if any of the posts invoke any kind of emotions, if you can use the color palette to basically mark that as a color.</w:t>
      </w:r>
    </w:p>
    <w:p w14:paraId="40590C0B" w14:textId="77777777" w:rsidR="008D2694" w:rsidRDefault="008D2694">
      <w:pPr>
        <w:spacing w:after="0"/>
      </w:pPr>
    </w:p>
    <w:p w14:paraId="332FE4AE" w14:textId="77777777" w:rsidR="008D2694" w:rsidRDefault="000D597D">
      <w:pPr>
        <w:spacing w:after="0"/>
      </w:pPr>
      <w:r>
        <w:rPr>
          <w:rFonts w:ascii="Arial" w:hAnsi="Arial"/>
          <w:color w:val="5D7284"/>
        </w:rPr>
        <w:t>14:51</w:t>
      </w:r>
    </w:p>
    <w:p w14:paraId="4F64A327" w14:textId="77777777" w:rsidR="008D2694" w:rsidRDefault="000D597D">
      <w:pPr>
        <w:spacing w:after="0"/>
      </w:pPr>
      <w:r>
        <w:rPr>
          <w:rFonts w:ascii="Arial" w:hAnsi="Arial"/>
        </w:rPr>
        <w:t>What where I don't see the chip, so just the box would change color.</w:t>
      </w:r>
    </w:p>
    <w:p w14:paraId="62D3F4FE" w14:textId="77777777" w:rsidR="008D2694" w:rsidRDefault="008D2694">
      <w:pPr>
        <w:spacing w:after="0"/>
      </w:pPr>
    </w:p>
    <w:p w14:paraId="786AAEB4" w14:textId="77777777" w:rsidR="008D2694" w:rsidRDefault="000D597D">
      <w:pPr>
        <w:spacing w:after="0"/>
      </w:pPr>
      <w:r>
        <w:rPr>
          <w:rFonts w:ascii="Arial" w:hAnsi="Arial"/>
          <w:color w:val="5D7284"/>
        </w:rPr>
        <w:t>14:56</w:t>
      </w:r>
    </w:p>
    <w:p w14:paraId="2FBD27F4" w14:textId="77777777" w:rsidR="008D2694" w:rsidRDefault="000D597D">
      <w:pPr>
        <w:spacing w:after="0"/>
      </w:pPr>
      <w:r>
        <w:rPr>
          <w:rFonts w:ascii="Arial" w:hAnsi="Arial"/>
        </w:rPr>
        <w:t>Yea</w:t>
      </w:r>
      <w:r>
        <w:rPr>
          <w:rFonts w:ascii="Arial" w:hAnsi="Arial"/>
        </w:rPr>
        <w:t xml:space="preserve">h, so it's only the box for change the color so </w:t>
      </w:r>
      <w:proofErr w:type="gramStart"/>
      <w:r>
        <w:rPr>
          <w:rFonts w:ascii="Arial" w:hAnsi="Arial"/>
        </w:rPr>
        <w:t>it</w:t>
      </w:r>
      <w:proofErr w:type="gramEnd"/>
      <w:r>
        <w:rPr>
          <w:rFonts w:ascii="Arial" w:hAnsi="Arial"/>
        </w:rPr>
        <w:t xml:space="preserve"> kind of like Have your own expression of sure how you feel about the posters and cars. Okay, there are two other options.</w:t>
      </w:r>
    </w:p>
    <w:p w14:paraId="06B27929" w14:textId="77777777" w:rsidR="008D2694" w:rsidRDefault="008D2694">
      <w:pPr>
        <w:spacing w:after="0"/>
      </w:pPr>
    </w:p>
    <w:p w14:paraId="07DED23F" w14:textId="77777777" w:rsidR="008D2694" w:rsidRDefault="000D597D">
      <w:pPr>
        <w:spacing w:after="0"/>
      </w:pPr>
      <w:r>
        <w:rPr>
          <w:rFonts w:ascii="Arial" w:hAnsi="Arial"/>
          <w:color w:val="5D7284"/>
        </w:rPr>
        <w:t>15:06</w:t>
      </w:r>
    </w:p>
    <w:p w14:paraId="0A345EC8" w14:textId="77777777" w:rsidR="008D2694" w:rsidRDefault="000D597D">
      <w:pPr>
        <w:spacing w:after="0"/>
      </w:pPr>
      <w:r>
        <w:rPr>
          <w:rFonts w:ascii="Arial" w:hAnsi="Arial"/>
        </w:rPr>
        <w:t>As a consumer, I'm basing this so sorry, the question is, is it an impulsive</w:t>
      </w:r>
      <w:r>
        <w:rPr>
          <w:rFonts w:ascii="Arial" w:hAnsi="Arial"/>
        </w:rPr>
        <w:t xml:space="preserve"> thing that I'm doing? Or am I trying to get a </w:t>
      </w:r>
      <w:proofErr w:type="gramStart"/>
      <w:r>
        <w:rPr>
          <w:rFonts w:ascii="Arial" w:hAnsi="Arial"/>
        </w:rPr>
        <w:t>raise posts</w:t>
      </w:r>
      <w:proofErr w:type="gramEnd"/>
      <w:r>
        <w:rPr>
          <w:rFonts w:ascii="Arial" w:hAnsi="Arial"/>
        </w:rPr>
        <w:t xml:space="preserve"> based on? Like, I mean mapping, arbitrarily assign colors to topics or something. So</w:t>
      </w:r>
    </w:p>
    <w:p w14:paraId="1624D25C" w14:textId="77777777" w:rsidR="008D2694" w:rsidRDefault="008D2694">
      <w:pPr>
        <w:spacing w:after="0"/>
      </w:pPr>
    </w:p>
    <w:p w14:paraId="1DA6D3A3" w14:textId="77777777" w:rsidR="008D2694" w:rsidRDefault="000D597D">
      <w:pPr>
        <w:spacing w:after="0"/>
      </w:pPr>
      <w:r>
        <w:rPr>
          <w:rFonts w:ascii="Arial" w:hAnsi="Arial"/>
          <w:color w:val="5D7284"/>
        </w:rPr>
        <w:t>15:23</w:t>
      </w:r>
    </w:p>
    <w:p w14:paraId="2411E13E" w14:textId="77777777" w:rsidR="008D2694" w:rsidRDefault="000D597D">
      <w:pPr>
        <w:spacing w:after="0"/>
      </w:pPr>
      <w:r>
        <w:rPr>
          <w:rFonts w:ascii="Arial" w:hAnsi="Arial"/>
        </w:rPr>
        <w:t>that is totally up to you. There is no defined grammar. It's how you</w:t>
      </w:r>
    </w:p>
    <w:p w14:paraId="5CFAD6DF" w14:textId="77777777" w:rsidR="008D2694" w:rsidRDefault="008D2694">
      <w:pPr>
        <w:spacing w:after="0"/>
      </w:pPr>
    </w:p>
    <w:p w14:paraId="1E121091" w14:textId="77777777" w:rsidR="008D2694" w:rsidRDefault="000D597D">
      <w:pPr>
        <w:spacing w:after="0"/>
      </w:pPr>
      <w:r>
        <w:rPr>
          <w:rFonts w:ascii="Arial" w:hAnsi="Arial"/>
          <w:color w:val="5D7284"/>
        </w:rPr>
        <w:t>15:27</w:t>
      </w:r>
    </w:p>
    <w:p w14:paraId="36123F34" w14:textId="77777777" w:rsidR="008D2694" w:rsidRDefault="000D597D">
      <w:pPr>
        <w:spacing w:after="0"/>
      </w:pPr>
      <w:r>
        <w:rPr>
          <w:rFonts w:ascii="Arial" w:hAnsi="Arial"/>
        </w:rPr>
        <w:t xml:space="preserve">choose to sound to try to </w:t>
      </w:r>
      <w:r>
        <w:rPr>
          <w:rFonts w:ascii="Arial" w:hAnsi="Arial"/>
        </w:rPr>
        <w:t>make sure that this was inside study that will be asked to make the color correct. But I can do</w:t>
      </w:r>
    </w:p>
    <w:p w14:paraId="750F6E07" w14:textId="77777777" w:rsidR="008D2694" w:rsidRDefault="008D2694">
      <w:pPr>
        <w:spacing w:after="0"/>
      </w:pPr>
    </w:p>
    <w:p w14:paraId="6BFCEEF6" w14:textId="77777777" w:rsidR="008D2694" w:rsidRDefault="000D597D">
      <w:pPr>
        <w:spacing w:after="0"/>
      </w:pPr>
      <w:r>
        <w:rPr>
          <w:rFonts w:ascii="Arial" w:hAnsi="Arial"/>
          <w:color w:val="5D7284"/>
        </w:rPr>
        <w:t>15:34</w:t>
      </w:r>
    </w:p>
    <w:p w14:paraId="61684D46" w14:textId="77777777" w:rsidR="008D2694" w:rsidRDefault="000D597D">
      <w:pPr>
        <w:spacing w:after="0"/>
      </w:pPr>
      <w:r>
        <w:rPr>
          <w:rFonts w:ascii="Arial" w:hAnsi="Arial"/>
        </w:rPr>
        <w:t>whatever you want with it. Basically, yes, whatever, it helps you to go and fully express yourself. It could be emotional, it could be something else, yo</w:t>
      </w:r>
      <w:r>
        <w:rPr>
          <w:rFonts w:ascii="Arial" w:hAnsi="Arial"/>
        </w:rPr>
        <w:t>u could come up with your own color brown,</w:t>
      </w:r>
    </w:p>
    <w:p w14:paraId="796964A5" w14:textId="77777777" w:rsidR="008D2694" w:rsidRDefault="008D2694">
      <w:pPr>
        <w:spacing w:after="0"/>
      </w:pPr>
    </w:p>
    <w:p w14:paraId="5B47158F" w14:textId="77777777" w:rsidR="008D2694" w:rsidRDefault="000D597D">
      <w:pPr>
        <w:spacing w:after="0"/>
      </w:pPr>
      <w:r>
        <w:rPr>
          <w:rFonts w:ascii="Arial" w:hAnsi="Arial"/>
          <w:color w:val="5D7284"/>
        </w:rPr>
        <w:t>15:43</w:t>
      </w:r>
    </w:p>
    <w:p w14:paraId="51130676" w14:textId="77777777" w:rsidR="008D2694" w:rsidRDefault="000D597D">
      <w:pPr>
        <w:spacing w:after="0"/>
      </w:pPr>
      <w:r>
        <w:rPr>
          <w:rFonts w:ascii="Arial" w:hAnsi="Arial"/>
        </w:rPr>
        <w:t>do I assume that only I see the colors?</w:t>
      </w:r>
    </w:p>
    <w:p w14:paraId="61EBABD7" w14:textId="77777777" w:rsidR="008D2694" w:rsidRDefault="008D2694">
      <w:pPr>
        <w:spacing w:after="0"/>
      </w:pPr>
    </w:p>
    <w:p w14:paraId="292C422E" w14:textId="77777777" w:rsidR="008D2694" w:rsidRDefault="000D597D">
      <w:pPr>
        <w:spacing w:after="0"/>
      </w:pPr>
      <w:r>
        <w:rPr>
          <w:rFonts w:ascii="Arial" w:hAnsi="Arial"/>
          <w:color w:val="5D7284"/>
        </w:rPr>
        <w:t>15:45</w:t>
      </w:r>
    </w:p>
    <w:p w14:paraId="21F3A7D8" w14:textId="77777777" w:rsidR="008D2694" w:rsidRDefault="000D597D">
      <w:pPr>
        <w:spacing w:after="0"/>
      </w:pPr>
      <w:r>
        <w:rPr>
          <w:rFonts w:ascii="Arial" w:hAnsi="Arial"/>
        </w:rPr>
        <w:t>For now? Yes, but because you are the symbolism of the system. But if this was a global user, you will have two boxes, one would be what you selected versus wh</w:t>
      </w:r>
      <w:r>
        <w:rPr>
          <w:rFonts w:ascii="Arial" w:hAnsi="Arial"/>
        </w:rPr>
        <w:t xml:space="preserve">at would be the average of everyone else. Sure. </w:t>
      </w:r>
      <w:proofErr w:type="gramStart"/>
      <w:r>
        <w:rPr>
          <w:rFonts w:ascii="Arial" w:hAnsi="Arial"/>
        </w:rPr>
        <w:t>So</w:t>
      </w:r>
      <w:proofErr w:type="gramEnd"/>
      <w:r>
        <w:rPr>
          <w:rFonts w:ascii="Arial" w:hAnsi="Arial"/>
        </w:rPr>
        <w:t xml:space="preserve"> the other kind of like functionalities have if you click on this particular link, which is called the Global okay, this map comes up and it shows you how the posters are from different cities of the world.</w:t>
      </w:r>
      <w:r>
        <w:rPr>
          <w:rFonts w:ascii="Arial" w:hAnsi="Arial"/>
        </w:rPr>
        <w:t xml:space="preserve"> I forgot to cover over them you can see the surname and you can see how many posters for example, there are 31 </w:t>
      </w:r>
      <w:proofErr w:type="gramStart"/>
      <w:r>
        <w:rPr>
          <w:rFonts w:ascii="Arial" w:hAnsi="Arial"/>
        </w:rPr>
        <w:t>procession</w:t>
      </w:r>
      <w:proofErr w:type="gramEnd"/>
      <w:r>
        <w:rPr>
          <w:rFonts w:ascii="Arial" w:hAnsi="Arial"/>
        </w:rPr>
        <w:t>. Okay, we are right here in our let's see, from Delhi, there are two people. So that's the one and the other one is this personal, it</w:t>
      </w:r>
      <w:r>
        <w:rPr>
          <w:rFonts w:ascii="Arial" w:hAnsi="Arial"/>
        </w:rPr>
        <w:t xml:space="preserve">'s also there here. So, if I click on it, you will be able </w:t>
      </w:r>
      <w:r>
        <w:rPr>
          <w:rFonts w:ascii="Arial" w:hAnsi="Arial"/>
        </w:rPr>
        <w:lastRenderedPageBreak/>
        <w:t xml:space="preserve">to see how many people that you have interacted with show up as like because we interacted with these in the car, it kind of shows up and there are certain posters and so on and we have interacted </w:t>
      </w:r>
      <w:r>
        <w:rPr>
          <w:rFonts w:ascii="Arial" w:hAnsi="Arial"/>
        </w:rPr>
        <w:t xml:space="preserve">upon them. </w:t>
      </w:r>
      <w:proofErr w:type="gramStart"/>
      <w:r>
        <w:rPr>
          <w:rFonts w:ascii="Arial" w:hAnsi="Arial"/>
        </w:rPr>
        <w:t>So</w:t>
      </w:r>
      <w:proofErr w:type="gramEnd"/>
      <w:r>
        <w:rPr>
          <w:rFonts w:ascii="Arial" w:hAnsi="Arial"/>
        </w:rPr>
        <w:t xml:space="preserve"> with that, I would again ask you to basically look through the posts same as before,</w:t>
      </w:r>
    </w:p>
    <w:p w14:paraId="1B7AC7BD" w14:textId="77777777" w:rsidR="008D2694" w:rsidRDefault="008D2694">
      <w:pPr>
        <w:spacing w:after="0"/>
      </w:pPr>
    </w:p>
    <w:p w14:paraId="504D4EF6" w14:textId="77777777" w:rsidR="008D2694" w:rsidRDefault="000D597D">
      <w:pPr>
        <w:spacing w:after="0"/>
      </w:pPr>
      <w:r>
        <w:rPr>
          <w:rFonts w:ascii="Arial" w:hAnsi="Arial"/>
          <w:color w:val="5D7284"/>
        </w:rPr>
        <w:t>17:01</w:t>
      </w:r>
    </w:p>
    <w:p w14:paraId="40DB2123" w14:textId="77777777" w:rsidR="008D2694" w:rsidRDefault="000D597D">
      <w:pPr>
        <w:spacing w:after="0"/>
      </w:pPr>
      <w:r>
        <w:rPr>
          <w:rFonts w:ascii="Arial" w:hAnsi="Arial"/>
        </w:rPr>
        <w:t>the graph would be colored the same regardless of which color it put on the box.</w:t>
      </w:r>
    </w:p>
    <w:p w14:paraId="31931987" w14:textId="77777777" w:rsidR="008D2694" w:rsidRDefault="008D2694">
      <w:pPr>
        <w:spacing w:after="0"/>
      </w:pPr>
    </w:p>
    <w:p w14:paraId="73471367" w14:textId="77777777" w:rsidR="008D2694" w:rsidRDefault="000D597D">
      <w:pPr>
        <w:spacing w:after="0"/>
      </w:pPr>
      <w:r>
        <w:rPr>
          <w:rFonts w:ascii="Arial" w:hAnsi="Arial"/>
          <w:color w:val="5D7284"/>
        </w:rPr>
        <w:t>17:07</w:t>
      </w:r>
    </w:p>
    <w:p w14:paraId="08C03B93" w14:textId="77777777" w:rsidR="008D2694" w:rsidRDefault="000D597D">
      <w:pPr>
        <w:spacing w:after="0"/>
      </w:pPr>
      <w:r>
        <w:rPr>
          <w:rFonts w:ascii="Arial" w:hAnsi="Arial"/>
        </w:rPr>
        <w:t>Lecture The connection</w:t>
      </w:r>
    </w:p>
    <w:p w14:paraId="51BA3245" w14:textId="77777777" w:rsidR="008D2694" w:rsidRDefault="008D2694">
      <w:pPr>
        <w:spacing w:after="0"/>
      </w:pPr>
    </w:p>
    <w:p w14:paraId="6F275FEC" w14:textId="77777777" w:rsidR="008D2694" w:rsidRDefault="000D597D">
      <w:pPr>
        <w:spacing w:after="0"/>
      </w:pPr>
      <w:r>
        <w:rPr>
          <w:rFonts w:ascii="Arial" w:hAnsi="Arial"/>
          <w:color w:val="5D7284"/>
        </w:rPr>
        <w:t>17:08</w:t>
      </w:r>
    </w:p>
    <w:p w14:paraId="5497DF4A" w14:textId="77777777" w:rsidR="008D2694" w:rsidRDefault="000D597D">
      <w:pPr>
        <w:spacing w:after="0"/>
      </w:pPr>
      <w:r>
        <w:rPr>
          <w:rFonts w:ascii="Arial" w:hAnsi="Arial"/>
        </w:rPr>
        <w:t xml:space="preserve">sounds interesting and I </w:t>
      </w:r>
      <w:r>
        <w:rPr>
          <w:rFonts w:ascii="Arial" w:hAnsi="Arial"/>
        </w:rPr>
        <w:t>hope I also get to not interact with anyone.</w:t>
      </w:r>
    </w:p>
    <w:p w14:paraId="615DEBC7" w14:textId="77777777" w:rsidR="008D2694" w:rsidRDefault="008D2694">
      <w:pPr>
        <w:spacing w:after="0"/>
      </w:pPr>
    </w:p>
    <w:p w14:paraId="6B2B1F96" w14:textId="77777777" w:rsidR="008D2694" w:rsidRDefault="000D597D">
      <w:pPr>
        <w:spacing w:after="0"/>
      </w:pPr>
      <w:r>
        <w:rPr>
          <w:rFonts w:ascii="Arial" w:hAnsi="Arial"/>
          <w:color w:val="5D7284"/>
        </w:rPr>
        <w:t>17:35</w:t>
      </w:r>
    </w:p>
    <w:p w14:paraId="7067A5B7" w14:textId="77777777" w:rsidR="008D2694" w:rsidRDefault="000D597D">
      <w:pPr>
        <w:spacing w:after="0"/>
      </w:pPr>
      <w:r>
        <w:rPr>
          <w:rFonts w:ascii="Arial" w:hAnsi="Arial"/>
        </w:rPr>
        <w:t>Last question, if interest should I wait till the end of scrolling to see who I interviewed because that's certainly something that I'd be curious to see. Oh, no,</w:t>
      </w:r>
    </w:p>
    <w:p w14:paraId="534D50CB" w14:textId="77777777" w:rsidR="008D2694" w:rsidRDefault="008D2694">
      <w:pPr>
        <w:spacing w:after="0"/>
      </w:pPr>
    </w:p>
    <w:p w14:paraId="58216A90" w14:textId="77777777" w:rsidR="008D2694" w:rsidRDefault="000D597D">
      <w:pPr>
        <w:spacing w:after="0"/>
      </w:pPr>
      <w:r>
        <w:rPr>
          <w:rFonts w:ascii="Arial" w:hAnsi="Arial"/>
          <w:color w:val="5D7284"/>
        </w:rPr>
        <w:t>17:44</w:t>
      </w:r>
    </w:p>
    <w:p w14:paraId="150208F5" w14:textId="77777777" w:rsidR="008D2694" w:rsidRDefault="000D597D">
      <w:pPr>
        <w:spacing w:after="0"/>
      </w:pPr>
      <w:r>
        <w:rPr>
          <w:rFonts w:ascii="Arial" w:hAnsi="Arial"/>
        </w:rPr>
        <w:t>you can just look at It.</w:t>
      </w:r>
    </w:p>
    <w:p w14:paraId="0A1E4F09" w14:textId="77777777" w:rsidR="008D2694" w:rsidRDefault="008D2694">
      <w:pPr>
        <w:spacing w:after="0"/>
      </w:pPr>
    </w:p>
    <w:p w14:paraId="47CAD04E" w14:textId="77777777" w:rsidR="008D2694" w:rsidRDefault="000D597D">
      <w:pPr>
        <w:spacing w:after="0"/>
      </w:pPr>
      <w:r>
        <w:rPr>
          <w:rFonts w:ascii="Arial" w:hAnsi="Arial"/>
          <w:color w:val="5D7284"/>
        </w:rPr>
        <w:t>21:36</w:t>
      </w:r>
    </w:p>
    <w:p w14:paraId="4AA6177A" w14:textId="77777777" w:rsidR="008D2694" w:rsidRDefault="000D597D">
      <w:pPr>
        <w:spacing w:after="0"/>
      </w:pPr>
      <w:proofErr w:type="spellStart"/>
      <w:r>
        <w:rPr>
          <w:rFonts w:ascii="Arial" w:hAnsi="Arial"/>
        </w:rPr>
        <w:t>la</w:t>
      </w:r>
      <w:r>
        <w:rPr>
          <w:rFonts w:ascii="Arial" w:hAnsi="Arial"/>
        </w:rPr>
        <w:t>ggy</w:t>
      </w:r>
      <w:proofErr w:type="spellEnd"/>
      <w:r>
        <w:rPr>
          <w:rFonts w:ascii="Arial" w:hAnsi="Arial"/>
        </w:rPr>
        <w:t xml:space="preserve"> the mouse sometimes but</w:t>
      </w:r>
    </w:p>
    <w:p w14:paraId="60DF86AC" w14:textId="77777777" w:rsidR="008D2694" w:rsidRDefault="008D2694">
      <w:pPr>
        <w:spacing w:after="0"/>
      </w:pPr>
    </w:p>
    <w:p w14:paraId="7A3E6F24" w14:textId="77777777" w:rsidR="008D2694" w:rsidRDefault="000D597D">
      <w:pPr>
        <w:spacing w:after="0"/>
      </w:pPr>
      <w:r>
        <w:rPr>
          <w:rFonts w:ascii="Arial" w:hAnsi="Arial"/>
          <w:color w:val="5D7284"/>
        </w:rPr>
        <w:t>21:43</w:t>
      </w:r>
    </w:p>
    <w:p w14:paraId="483A9F2E" w14:textId="77777777" w:rsidR="008D2694" w:rsidRDefault="000D597D">
      <w:pPr>
        <w:spacing w:after="0"/>
      </w:pPr>
      <w:r>
        <w:rPr>
          <w:rFonts w:ascii="Arial" w:hAnsi="Arial"/>
        </w:rPr>
        <w:t>would you like a mouse?</w:t>
      </w:r>
    </w:p>
    <w:p w14:paraId="0BF97F28" w14:textId="77777777" w:rsidR="008D2694" w:rsidRDefault="008D2694">
      <w:pPr>
        <w:spacing w:after="0"/>
      </w:pPr>
    </w:p>
    <w:p w14:paraId="7D8FD408" w14:textId="77777777" w:rsidR="008D2694" w:rsidRDefault="000D597D">
      <w:pPr>
        <w:spacing w:after="0"/>
      </w:pPr>
      <w:r>
        <w:rPr>
          <w:rFonts w:ascii="Arial" w:hAnsi="Arial"/>
          <w:color w:val="5D7284"/>
        </w:rPr>
        <w:t>21:44</w:t>
      </w:r>
    </w:p>
    <w:p w14:paraId="11C62115" w14:textId="77777777" w:rsidR="008D2694" w:rsidRDefault="000D597D">
      <w:pPr>
        <w:spacing w:after="0"/>
      </w:pPr>
      <w:r>
        <w:rPr>
          <w:rFonts w:ascii="Arial" w:hAnsi="Arial"/>
        </w:rPr>
        <w:t xml:space="preserve">So good. </w:t>
      </w:r>
      <w:proofErr w:type="gramStart"/>
      <w:r>
        <w:rPr>
          <w:rFonts w:ascii="Arial" w:hAnsi="Arial"/>
        </w:rPr>
        <w:t>So</w:t>
      </w:r>
      <w:proofErr w:type="gramEnd"/>
      <w:r>
        <w:rPr>
          <w:rFonts w:ascii="Arial" w:hAnsi="Arial"/>
        </w:rPr>
        <w:t xml:space="preserve"> you do want to give a boss the minus 100 deserve? All right,</w:t>
      </w:r>
    </w:p>
    <w:p w14:paraId="78EFE4F0" w14:textId="77777777" w:rsidR="008D2694" w:rsidRDefault="008D2694">
      <w:pPr>
        <w:spacing w:after="0"/>
      </w:pPr>
    </w:p>
    <w:p w14:paraId="262EC1E0" w14:textId="77777777" w:rsidR="008D2694" w:rsidRDefault="000D597D">
      <w:pPr>
        <w:spacing w:after="0"/>
      </w:pPr>
      <w:r>
        <w:rPr>
          <w:rFonts w:ascii="Arial" w:hAnsi="Arial"/>
          <w:color w:val="5D7284"/>
        </w:rPr>
        <w:t>22:59</w:t>
      </w:r>
    </w:p>
    <w:p w14:paraId="6AD07D6C" w14:textId="77777777" w:rsidR="008D2694" w:rsidRDefault="000D597D">
      <w:pPr>
        <w:spacing w:after="0"/>
      </w:pPr>
      <w:proofErr w:type="gramStart"/>
      <w:r>
        <w:rPr>
          <w:rFonts w:ascii="Arial" w:hAnsi="Arial"/>
        </w:rPr>
        <w:t>so</w:t>
      </w:r>
      <w:proofErr w:type="gramEnd"/>
      <w:r>
        <w:rPr>
          <w:rFonts w:ascii="Arial" w:hAnsi="Arial"/>
        </w:rPr>
        <w:t xml:space="preserve"> I've asked you the same questions, get a ballpark estimation of how many different places these </w:t>
      </w:r>
      <w:r>
        <w:rPr>
          <w:rFonts w:ascii="Arial" w:hAnsi="Arial"/>
        </w:rPr>
        <w:t>people are coming from. in the system.</w:t>
      </w:r>
    </w:p>
    <w:p w14:paraId="5B688A46" w14:textId="77777777" w:rsidR="008D2694" w:rsidRDefault="008D2694">
      <w:pPr>
        <w:spacing w:after="0"/>
      </w:pPr>
    </w:p>
    <w:p w14:paraId="548D8AF3" w14:textId="77777777" w:rsidR="008D2694" w:rsidRDefault="000D597D">
      <w:pPr>
        <w:spacing w:after="0"/>
      </w:pPr>
      <w:r>
        <w:rPr>
          <w:rFonts w:ascii="Arial" w:hAnsi="Arial"/>
          <w:color w:val="5D7284"/>
        </w:rPr>
        <w:t>23:10</w:t>
      </w:r>
    </w:p>
    <w:p w14:paraId="55187F37" w14:textId="77777777" w:rsidR="008D2694" w:rsidRDefault="000D597D">
      <w:pPr>
        <w:spacing w:after="0"/>
      </w:pPr>
      <w:r>
        <w:rPr>
          <w:rFonts w:ascii="Arial" w:hAnsi="Arial"/>
        </w:rPr>
        <w:t xml:space="preserve">I felt that these were the same posts in the same order. </w:t>
      </w:r>
      <w:proofErr w:type="gramStart"/>
      <w:r>
        <w:rPr>
          <w:rFonts w:ascii="Arial" w:hAnsi="Arial"/>
        </w:rPr>
        <w:t>So</w:t>
      </w:r>
      <w:proofErr w:type="gramEnd"/>
      <w:r>
        <w:rPr>
          <w:rFonts w:ascii="Arial" w:hAnsi="Arial"/>
        </w:rPr>
        <w:t xml:space="preserve"> I'm trying not to be biased by the map that you showed me before.</w:t>
      </w:r>
    </w:p>
    <w:p w14:paraId="27D5533F" w14:textId="77777777" w:rsidR="008D2694" w:rsidRDefault="008D2694">
      <w:pPr>
        <w:spacing w:after="0"/>
      </w:pPr>
    </w:p>
    <w:p w14:paraId="3DE771CD" w14:textId="77777777" w:rsidR="008D2694" w:rsidRDefault="000D597D">
      <w:pPr>
        <w:spacing w:after="0"/>
      </w:pPr>
      <w:r>
        <w:rPr>
          <w:rFonts w:ascii="Arial" w:hAnsi="Arial"/>
          <w:color w:val="5D7284"/>
        </w:rPr>
        <w:t>23:26</w:t>
      </w:r>
    </w:p>
    <w:p w14:paraId="73059E1C" w14:textId="77777777" w:rsidR="008D2694" w:rsidRDefault="000D597D">
      <w:pPr>
        <w:spacing w:after="0"/>
      </w:pPr>
      <w:r>
        <w:rPr>
          <w:rFonts w:ascii="Arial" w:hAnsi="Arial"/>
        </w:rPr>
        <w:t>I think the map suggested something like maybe 25 countries or something I wo</w:t>
      </w:r>
      <w:r>
        <w:rPr>
          <w:rFonts w:ascii="Arial" w:hAnsi="Arial"/>
        </w:rPr>
        <w:t xml:space="preserve">uld have thought that based on now, if I hadn't seen the map, </w:t>
      </w:r>
      <w:proofErr w:type="gramStart"/>
      <w:r>
        <w:rPr>
          <w:rFonts w:ascii="Arial" w:hAnsi="Arial"/>
        </w:rPr>
        <w:t>I would I would</w:t>
      </w:r>
      <w:proofErr w:type="gramEnd"/>
      <w:r>
        <w:rPr>
          <w:rFonts w:ascii="Arial" w:hAnsi="Arial"/>
        </w:rPr>
        <w:t xml:space="preserve"> have still placed it at like something 15 different places or something like that.</w:t>
      </w:r>
    </w:p>
    <w:p w14:paraId="398F93CE" w14:textId="77777777" w:rsidR="008D2694" w:rsidRDefault="008D2694">
      <w:pPr>
        <w:spacing w:after="0"/>
      </w:pPr>
    </w:p>
    <w:p w14:paraId="54261496" w14:textId="77777777" w:rsidR="008D2694" w:rsidRDefault="000D597D">
      <w:pPr>
        <w:spacing w:after="0"/>
      </w:pPr>
      <w:r>
        <w:rPr>
          <w:rFonts w:ascii="Arial" w:hAnsi="Arial"/>
          <w:color w:val="5D7284"/>
        </w:rPr>
        <w:t>23:40</w:t>
      </w:r>
    </w:p>
    <w:p w14:paraId="53F094A9" w14:textId="77777777" w:rsidR="008D2694" w:rsidRDefault="000D597D">
      <w:pPr>
        <w:spacing w:after="0"/>
      </w:pPr>
      <w:r>
        <w:rPr>
          <w:rFonts w:ascii="Arial" w:hAnsi="Arial"/>
        </w:rPr>
        <w:t>What would you say the map kind of helped him to get that information?</w:t>
      </w:r>
    </w:p>
    <w:p w14:paraId="4F83ECE3" w14:textId="77777777" w:rsidR="008D2694" w:rsidRDefault="008D2694">
      <w:pPr>
        <w:spacing w:after="0"/>
      </w:pPr>
    </w:p>
    <w:p w14:paraId="1323A3F9" w14:textId="77777777" w:rsidR="008D2694" w:rsidRDefault="000D597D">
      <w:pPr>
        <w:spacing w:after="0"/>
      </w:pPr>
      <w:r>
        <w:rPr>
          <w:rFonts w:ascii="Arial" w:hAnsi="Arial"/>
          <w:color w:val="5D7284"/>
        </w:rPr>
        <w:t>23:44</w:t>
      </w:r>
    </w:p>
    <w:p w14:paraId="59564353" w14:textId="77777777" w:rsidR="008D2694" w:rsidRDefault="000D597D">
      <w:pPr>
        <w:spacing w:after="0"/>
      </w:pPr>
      <w:r>
        <w:rPr>
          <w:rFonts w:ascii="Arial" w:hAnsi="Arial"/>
        </w:rPr>
        <w:t>I don't th</w:t>
      </w:r>
      <w:r>
        <w:rPr>
          <w:rFonts w:ascii="Arial" w:hAnsi="Arial"/>
        </w:rPr>
        <w:t xml:space="preserve">ink so you recognize some based on the map. </w:t>
      </w:r>
      <w:proofErr w:type="gramStart"/>
      <w:r>
        <w:rPr>
          <w:rFonts w:ascii="Arial" w:hAnsi="Arial"/>
        </w:rPr>
        <w:t>So</w:t>
      </w:r>
      <w:proofErr w:type="gramEnd"/>
      <w:r>
        <w:rPr>
          <w:rFonts w:ascii="Arial" w:hAnsi="Arial"/>
        </w:rPr>
        <w:t xml:space="preserve"> I was looking at, for example, for NOC and they saw a post from someone. Look, I also I mean, there's some place I </w:t>
      </w:r>
      <w:proofErr w:type="gramStart"/>
      <w:r>
        <w:rPr>
          <w:rFonts w:ascii="Arial" w:hAnsi="Arial"/>
        </w:rPr>
        <w:t>definitely noticed</w:t>
      </w:r>
      <w:proofErr w:type="gramEnd"/>
      <w:r>
        <w:rPr>
          <w:rFonts w:ascii="Arial" w:hAnsi="Arial"/>
        </w:rPr>
        <w:t xml:space="preserve"> the place names more disclaimer. Okay. So that may or may not have been som</w:t>
      </w:r>
      <w:r>
        <w:rPr>
          <w:rFonts w:ascii="Arial" w:hAnsi="Arial"/>
        </w:rPr>
        <w:t>ething to do with having seen the video.</w:t>
      </w:r>
    </w:p>
    <w:p w14:paraId="5D61A603" w14:textId="77777777" w:rsidR="008D2694" w:rsidRDefault="008D2694">
      <w:pPr>
        <w:spacing w:after="0"/>
      </w:pPr>
    </w:p>
    <w:p w14:paraId="062A9949" w14:textId="77777777" w:rsidR="008D2694" w:rsidRDefault="000D597D">
      <w:pPr>
        <w:spacing w:after="0"/>
      </w:pPr>
      <w:r>
        <w:rPr>
          <w:rFonts w:ascii="Arial" w:hAnsi="Arial"/>
          <w:color w:val="5D7284"/>
        </w:rPr>
        <w:t>24:06</w:t>
      </w:r>
    </w:p>
    <w:p w14:paraId="2B4730FB" w14:textId="77777777" w:rsidR="008D2694" w:rsidRDefault="000D597D">
      <w:pPr>
        <w:spacing w:after="0"/>
      </w:pPr>
      <w:r>
        <w:rPr>
          <w:rFonts w:ascii="Arial" w:hAnsi="Arial"/>
        </w:rPr>
        <w:t xml:space="preserve">And </w:t>
      </w:r>
      <w:proofErr w:type="gramStart"/>
      <w:r>
        <w:rPr>
          <w:rFonts w:ascii="Arial" w:hAnsi="Arial"/>
        </w:rPr>
        <w:t>also</w:t>
      </w:r>
      <w:proofErr w:type="gramEnd"/>
      <w:r>
        <w:rPr>
          <w:rFonts w:ascii="Arial" w:hAnsi="Arial"/>
        </w:rPr>
        <w:t xml:space="preserve"> the question, can you identify how many people interact using any features of the system?</w:t>
      </w:r>
    </w:p>
    <w:p w14:paraId="652ECE25" w14:textId="77777777" w:rsidR="008D2694" w:rsidRDefault="008D2694">
      <w:pPr>
        <w:spacing w:after="0"/>
      </w:pPr>
    </w:p>
    <w:p w14:paraId="4FA74DC9" w14:textId="77777777" w:rsidR="008D2694" w:rsidRDefault="000D597D">
      <w:pPr>
        <w:spacing w:after="0"/>
      </w:pPr>
      <w:r>
        <w:rPr>
          <w:rFonts w:ascii="Arial" w:hAnsi="Arial"/>
          <w:color w:val="5D7284"/>
        </w:rPr>
        <w:t>24:13</w:t>
      </w:r>
    </w:p>
    <w:p w14:paraId="60600AE2" w14:textId="77777777" w:rsidR="008D2694" w:rsidRDefault="000D597D">
      <w:pPr>
        <w:spacing w:after="0"/>
      </w:pPr>
      <w:r>
        <w:rPr>
          <w:rFonts w:ascii="Arial" w:hAnsi="Arial"/>
        </w:rPr>
        <w:t>I think this time, it was probably maybe 20 posts. Once again, I My impression is that there are 20 di</w:t>
      </w:r>
      <w:r>
        <w:rPr>
          <w:rFonts w:ascii="Arial" w:hAnsi="Arial"/>
        </w:rPr>
        <w:t xml:space="preserve">fferent </w:t>
      </w:r>
      <w:proofErr w:type="gramStart"/>
      <w:r>
        <w:rPr>
          <w:rFonts w:ascii="Arial" w:hAnsi="Arial"/>
        </w:rPr>
        <w:t>people</w:t>
      </w:r>
      <w:proofErr w:type="gramEnd"/>
      <w:r>
        <w:rPr>
          <w:rFonts w:ascii="Arial" w:hAnsi="Arial"/>
        </w:rPr>
        <w:t xml:space="preserve"> but I am not like 100% Sure, I'm sure it wasn't 20 different people but at least 15 Different people listening</w:t>
      </w:r>
    </w:p>
    <w:p w14:paraId="5F8E6B66" w14:textId="77777777" w:rsidR="008D2694" w:rsidRDefault="008D2694">
      <w:pPr>
        <w:spacing w:after="0"/>
      </w:pPr>
    </w:p>
    <w:p w14:paraId="75BB0616" w14:textId="77777777" w:rsidR="008D2694" w:rsidRDefault="000D597D">
      <w:pPr>
        <w:spacing w:after="0"/>
      </w:pPr>
      <w:r>
        <w:rPr>
          <w:rFonts w:ascii="Arial" w:hAnsi="Arial"/>
          <w:color w:val="5D7284"/>
        </w:rPr>
        <w:t>24:31</w:t>
      </w:r>
    </w:p>
    <w:p w14:paraId="22E578A0" w14:textId="77777777" w:rsidR="008D2694" w:rsidRDefault="000D597D">
      <w:pPr>
        <w:spacing w:after="0"/>
      </w:pPr>
      <w:r>
        <w:rPr>
          <w:rFonts w:ascii="Arial" w:hAnsi="Arial"/>
        </w:rPr>
        <w:t>how to use the system to find out that information.</w:t>
      </w:r>
    </w:p>
    <w:p w14:paraId="585144B3" w14:textId="77777777" w:rsidR="008D2694" w:rsidRDefault="008D2694">
      <w:pPr>
        <w:spacing w:after="0"/>
      </w:pPr>
    </w:p>
    <w:p w14:paraId="40C5782B" w14:textId="77777777" w:rsidR="008D2694" w:rsidRDefault="000D597D">
      <w:pPr>
        <w:spacing w:after="0"/>
      </w:pPr>
      <w:r>
        <w:rPr>
          <w:rFonts w:ascii="Arial" w:hAnsi="Arial"/>
          <w:color w:val="5D7284"/>
        </w:rPr>
        <w:t>24:35</w:t>
      </w:r>
    </w:p>
    <w:p w14:paraId="729FEE19" w14:textId="77777777" w:rsidR="008D2694" w:rsidRDefault="000D597D">
      <w:pPr>
        <w:spacing w:after="0"/>
      </w:pPr>
      <w:r>
        <w:rPr>
          <w:rFonts w:ascii="Arial" w:hAnsi="Arial"/>
        </w:rPr>
        <w:t xml:space="preserve">Oh, based on right now, other than scrolling through </w:t>
      </w:r>
      <w:r>
        <w:rPr>
          <w:rFonts w:ascii="Arial" w:hAnsi="Arial"/>
        </w:rPr>
        <w:t xml:space="preserve">again. I would just go to the personal connections and to see the number of </w:t>
      </w:r>
      <w:proofErr w:type="gramStart"/>
      <w:r>
        <w:rPr>
          <w:rFonts w:ascii="Arial" w:hAnsi="Arial"/>
        </w:rPr>
        <w:t>manufacturer</w:t>
      </w:r>
      <w:proofErr w:type="gramEnd"/>
      <w:r>
        <w:rPr>
          <w:rFonts w:ascii="Arial" w:hAnsi="Arial"/>
        </w:rPr>
        <w:t xml:space="preserve"> interested. Interesting. Just scattered all over the world, right? I guess Yeah.</w:t>
      </w:r>
    </w:p>
    <w:p w14:paraId="7C7E252C" w14:textId="77777777" w:rsidR="008D2694" w:rsidRDefault="008D2694">
      <w:pPr>
        <w:spacing w:after="0"/>
      </w:pPr>
    </w:p>
    <w:p w14:paraId="0E64FF00" w14:textId="77777777" w:rsidR="008D2694" w:rsidRDefault="000D597D">
      <w:pPr>
        <w:spacing w:after="0"/>
      </w:pPr>
      <w:r>
        <w:rPr>
          <w:rFonts w:ascii="Arial" w:hAnsi="Arial"/>
          <w:color w:val="5D7284"/>
        </w:rPr>
        <w:t>24:59</w:t>
      </w:r>
    </w:p>
    <w:p w14:paraId="539759C6" w14:textId="77777777" w:rsidR="008D2694" w:rsidRDefault="000D597D">
      <w:pPr>
        <w:spacing w:after="0"/>
      </w:pPr>
      <w:r>
        <w:rPr>
          <w:rFonts w:ascii="Arial" w:hAnsi="Arial"/>
        </w:rPr>
        <w:t>Two people here. Yeah, two people here. Yeah. Right. Thanks so much.</w:t>
      </w:r>
    </w:p>
    <w:p w14:paraId="705BD24D" w14:textId="77777777" w:rsidR="008D2694" w:rsidRDefault="008D2694">
      <w:pPr>
        <w:spacing w:after="0"/>
      </w:pPr>
    </w:p>
    <w:p w14:paraId="0D9FB7DB" w14:textId="77777777" w:rsidR="008D2694" w:rsidRDefault="000D597D">
      <w:pPr>
        <w:spacing w:after="0"/>
      </w:pPr>
      <w:r>
        <w:rPr>
          <w:rFonts w:ascii="Arial" w:hAnsi="Arial"/>
          <w:color w:val="5D7284"/>
        </w:rPr>
        <w:t>25:05</w:t>
      </w:r>
    </w:p>
    <w:p w14:paraId="435D04FB" w14:textId="77777777" w:rsidR="008D2694" w:rsidRDefault="000D597D">
      <w:pPr>
        <w:spacing w:after="0"/>
      </w:pPr>
      <w:r>
        <w:rPr>
          <w:rFonts w:ascii="Arial" w:hAnsi="Arial"/>
        </w:rPr>
        <w:t>Yea</w:t>
      </w:r>
      <w:r>
        <w:rPr>
          <w:rFonts w:ascii="Arial" w:hAnsi="Arial"/>
        </w:rPr>
        <w:t>h, absolutely. What do you get to? Maybe I'll ask you this afterwards. Sure. not biased.</w:t>
      </w:r>
    </w:p>
    <w:p w14:paraId="6294E267" w14:textId="77777777" w:rsidR="008D2694" w:rsidRDefault="008D2694">
      <w:pPr>
        <w:spacing w:after="0"/>
      </w:pPr>
    </w:p>
    <w:p w14:paraId="04BE85BA" w14:textId="77777777" w:rsidR="008D2694" w:rsidRDefault="000D597D">
      <w:pPr>
        <w:spacing w:after="0"/>
      </w:pPr>
      <w:r>
        <w:rPr>
          <w:rFonts w:ascii="Arial" w:hAnsi="Arial"/>
          <w:color w:val="5D7284"/>
        </w:rPr>
        <w:t>25:20</w:t>
      </w:r>
    </w:p>
    <w:p w14:paraId="1C1CF129" w14:textId="77777777" w:rsidR="008D2694" w:rsidRDefault="000D597D">
      <w:pPr>
        <w:spacing w:after="0"/>
      </w:pPr>
      <w:proofErr w:type="gramStart"/>
      <w:r>
        <w:rPr>
          <w:rFonts w:ascii="Arial" w:hAnsi="Arial"/>
        </w:rPr>
        <w:t>So</w:t>
      </w:r>
      <w:proofErr w:type="gramEnd"/>
      <w:r>
        <w:rPr>
          <w:rFonts w:ascii="Arial" w:hAnsi="Arial"/>
        </w:rPr>
        <w:t xml:space="preserve"> with that, I am going to stop sharing, stop recording.</w:t>
      </w:r>
    </w:p>
    <w:p w14:paraId="1D5C7B67" w14:textId="77777777" w:rsidR="008D2694" w:rsidRDefault="008D2694">
      <w:pPr>
        <w:spacing w:after="0"/>
      </w:pPr>
    </w:p>
    <w:p w14:paraId="7FF6D928" w14:textId="77777777" w:rsidR="008D2694" w:rsidRDefault="000D597D">
      <w:pPr>
        <w:spacing w:after="0"/>
      </w:pPr>
      <w:r>
        <w:rPr>
          <w:rFonts w:ascii="Arial" w:hAnsi="Arial"/>
          <w:color w:val="5D7284"/>
        </w:rPr>
        <w:t>25:33</w:t>
      </w:r>
    </w:p>
    <w:p w14:paraId="3BF5E352" w14:textId="77777777" w:rsidR="008D2694" w:rsidRDefault="000D597D">
      <w:pPr>
        <w:spacing w:after="0"/>
      </w:pPr>
      <w:r>
        <w:rPr>
          <w:rFonts w:ascii="Arial" w:hAnsi="Arial"/>
        </w:rPr>
        <w:t xml:space="preserve">Okay, so at this point, we're just going to move into a few questions. So </w:t>
      </w:r>
      <w:proofErr w:type="gramStart"/>
      <w:r>
        <w:rPr>
          <w:rFonts w:ascii="Arial" w:hAnsi="Arial"/>
        </w:rPr>
        <w:t>first of all</w:t>
      </w:r>
      <w:proofErr w:type="gramEnd"/>
      <w:r>
        <w:rPr>
          <w:rFonts w:ascii="Arial" w:hAnsi="Arial"/>
        </w:rPr>
        <w:t>, how was</w:t>
      </w:r>
      <w:r>
        <w:rPr>
          <w:rFonts w:ascii="Arial" w:hAnsi="Arial"/>
        </w:rPr>
        <w:t xml:space="preserve"> your oral experience of using these platforms, and you can ask it in terms of the first one or the second one.</w:t>
      </w:r>
    </w:p>
    <w:p w14:paraId="631E8A24" w14:textId="77777777" w:rsidR="008D2694" w:rsidRDefault="008D2694">
      <w:pPr>
        <w:spacing w:after="0"/>
      </w:pPr>
    </w:p>
    <w:p w14:paraId="25A6809D" w14:textId="77777777" w:rsidR="008D2694" w:rsidRDefault="000D597D">
      <w:pPr>
        <w:spacing w:after="0"/>
      </w:pPr>
      <w:r>
        <w:rPr>
          <w:rFonts w:ascii="Arial" w:hAnsi="Arial"/>
          <w:color w:val="5D7284"/>
        </w:rPr>
        <w:t>25:53</w:t>
      </w:r>
    </w:p>
    <w:p w14:paraId="7FA0D256" w14:textId="2991F214" w:rsidR="008D2694" w:rsidRDefault="000D597D">
      <w:pPr>
        <w:spacing w:after="0"/>
      </w:pPr>
      <w:proofErr w:type="gramStart"/>
      <w:r>
        <w:rPr>
          <w:rFonts w:ascii="Arial" w:hAnsi="Arial"/>
        </w:rPr>
        <w:t>So</w:t>
      </w:r>
      <w:proofErr w:type="gramEnd"/>
      <w:r>
        <w:rPr>
          <w:rFonts w:ascii="Arial" w:hAnsi="Arial"/>
        </w:rPr>
        <w:t xml:space="preserve"> when I sort of left using social media, I left before the ascendancy of Twitter as the thing that a lot of people had. </w:t>
      </w:r>
      <w:proofErr w:type="gramStart"/>
      <w:r>
        <w:rPr>
          <w:rFonts w:ascii="Arial" w:hAnsi="Arial"/>
        </w:rPr>
        <w:t>So</w:t>
      </w:r>
      <w:proofErr w:type="gramEnd"/>
      <w:r>
        <w:rPr>
          <w:rFonts w:ascii="Arial" w:hAnsi="Arial"/>
        </w:rPr>
        <w:t xml:space="preserve"> my interacti</w:t>
      </w:r>
      <w:r>
        <w:rPr>
          <w:rFonts w:ascii="Arial" w:hAnsi="Arial"/>
        </w:rPr>
        <w:t xml:space="preserve">on with Twitter had been quite minimal. At the time, my general impression of both of these was that they were sort of </w:t>
      </w:r>
      <w:proofErr w:type="gramStart"/>
      <w:r>
        <w:rPr>
          <w:rFonts w:ascii="Arial" w:hAnsi="Arial"/>
        </w:rPr>
        <w:t>watered down</w:t>
      </w:r>
      <w:proofErr w:type="gramEnd"/>
      <w:r>
        <w:rPr>
          <w:rFonts w:ascii="Arial" w:hAnsi="Arial"/>
        </w:rPr>
        <w:t xml:space="preserve"> versions very much influenced by Twitter, with I think Twitter also relies a lot of retweets. </w:t>
      </w:r>
      <w:proofErr w:type="gramStart"/>
      <w:r>
        <w:rPr>
          <w:rFonts w:ascii="Arial" w:hAnsi="Arial"/>
        </w:rPr>
        <w:t>So</w:t>
      </w:r>
      <w:proofErr w:type="gramEnd"/>
      <w:r>
        <w:rPr>
          <w:rFonts w:ascii="Arial" w:hAnsi="Arial"/>
        </w:rPr>
        <w:t xml:space="preserve"> this one was, is just like </w:t>
      </w:r>
      <w:r>
        <w:rPr>
          <w:rFonts w:ascii="Arial" w:hAnsi="Arial"/>
        </w:rPr>
        <w:t xml:space="preserve">so far. </w:t>
      </w:r>
      <w:proofErr w:type="gramStart"/>
      <w:r>
        <w:rPr>
          <w:rFonts w:ascii="Arial" w:hAnsi="Arial"/>
        </w:rPr>
        <w:t>So</w:t>
      </w:r>
      <w:proofErr w:type="gramEnd"/>
      <w:r>
        <w:rPr>
          <w:rFonts w:ascii="Arial" w:hAnsi="Arial"/>
        </w:rPr>
        <w:t xml:space="preserve"> I think in that sense, obviously, I thought there was a major influence. In general, I've never use social media for this kind of like, oh, you put out your thoughts out there for everyone to see and a small set number of characters. And then pe</w:t>
      </w:r>
      <w:r>
        <w:rPr>
          <w:rFonts w:ascii="Arial" w:hAnsi="Arial"/>
        </w:rPr>
        <w:t xml:space="preserve">ople </w:t>
      </w:r>
      <w:r w:rsidR="004B351A">
        <w:rPr>
          <w:rFonts w:ascii="Arial" w:hAnsi="Arial"/>
        </w:rPr>
        <w:t>artificially</w:t>
      </w:r>
      <w:r>
        <w:rPr>
          <w:rFonts w:ascii="Arial" w:hAnsi="Arial"/>
        </w:rPr>
        <w:t xml:space="preserve"> agree or disagree with you retweet or whatever, their comment worries, and </w:t>
      </w:r>
      <w:r>
        <w:rPr>
          <w:rFonts w:ascii="Arial" w:hAnsi="Arial"/>
        </w:rPr>
        <w:lastRenderedPageBreak/>
        <w:t>everything else. I've never used that I've only use sort of early or school Facebook style of interactions where you post on other people's walls, and then the</w:t>
      </w:r>
      <w:r>
        <w:rPr>
          <w:rFonts w:ascii="Arial" w:hAnsi="Arial"/>
        </w:rPr>
        <w:t xml:space="preserve">re's sometimes conversations going not always, you know, in a civil discourse. </w:t>
      </w:r>
      <w:proofErr w:type="gramStart"/>
      <w:r>
        <w:rPr>
          <w:rFonts w:ascii="Arial" w:hAnsi="Arial"/>
        </w:rPr>
        <w:t>So</w:t>
      </w:r>
      <w:proofErr w:type="gramEnd"/>
      <w:r>
        <w:rPr>
          <w:rFonts w:ascii="Arial" w:hAnsi="Arial"/>
        </w:rPr>
        <w:t xml:space="preserve"> this is, what I'm trying to say is that these were both relatively, you know, foreign to me in terms of getting ideas to me in terms of social media apps. I liked the second </w:t>
      </w:r>
      <w:r>
        <w:rPr>
          <w:rFonts w:ascii="Arial" w:hAnsi="Arial"/>
        </w:rPr>
        <w:t xml:space="preserve">one, a little bit more, even though I felt that there </w:t>
      </w:r>
      <w:proofErr w:type="gramStart"/>
      <w:r>
        <w:rPr>
          <w:rFonts w:ascii="Arial" w:hAnsi="Arial"/>
        </w:rPr>
        <w:t>were</w:t>
      </w:r>
      <w:proofErr w:type="gramEnd"/>
      <w:r>
        <w:rPr>
          <w:rFonts w:ascii="Arial" w:hAnsi="Arial"/>
        </w:rPr>
        <w:t xml:space="preserve"> potential, there was a potential for too many clicks, per post. </w:t>
      </w:r>
      <w:proofErr w:type="gramStart"/>
      <w:r>
        <w:rPr>
          <w:rFonts w:ascii="Arial" w:hAnsi="Arial"/>
        </w:rPr>
        <w:t>So</w:t>
      </w:r>
      <w:proofErr w:type="gramEnd"/>
      <w:r>
        <w:rPr>
          <w:rFonts w:ascii="Arial" w:hAnsi="Arial"/>
        </w:rPr>
        <w:t xml:space="preserve"> I felt that, you know, probably most people would not end up using all the features of their particular post. For me, personally, </w:t>
      </w:r>
      <w:r>
        <w:rPr>
          <w:rFonts w:ascii="Arial" w:hAnsi="Arial"/>
        </w:rPr>
        <w:t xml:space="preserve">I like that idea of categorizing things into different colors, which have some meaning or competition in my head. </w:t>
      </w:r>
      <w:proofErr w:type="gramStart"/>
      <w:r>
        <w:rPr>
          <w:rFonts w:ascii="Arial" w:hAnsi="Arial"/>
        </w:rPr>
        <w:t>So</w:t>
      </w:r>
      <w:proofErr w:type="gramEnd"/>
      <w:r>
        <w:rPr>
          <w:rFonts w:ascii="Arial" w:hAnsi="Arial"/>
        </w:rPr>
        <w:t xml:space="preserve"> I liked the second one a little bit more. And I felt that I was engaged in some of the posts a little bit more. </w:t>
      </w:r>
      <w:proofErr w:type="gramStart"/>
      <w:r>
        <w:rPr>
          <w:rFonts w:ascii="Arial" w:hAnsi="Arial"/>
        </w:rPr>
        <w:t>So</w:t>
      </w:r>
      <w:proofErr w:type="gramEnd"/>
      <w:r>
        <w:rPr>
          <w:rFonts w:ascii="Arial" w:hAnsi="Arial"/>
        </w:rPr>
        <w:t xml:space="preserve"> I was reading them, even</w:t>
      </w:r>
      <w:r>
        <w:rPr>
          <w:rFonts w:ascii="Arial" w:hAnsi="Arial"/>
        </w:rPr>
        <w:t xml:space="preserve"> if I were equally annoyed, or uninterested in the fact that I could now downvote or give it a color </w:t>
      </w:r>
      <w:proofErr w:type="spellStart"/>
      <w:r>
        <w:rPr>
          <w:rFonts w:ascii="Arial" w:hAnsi="Arial"/>
        </w:rPr>
        <w:t>color</w:t>
      </w:r>
      <w:proofErr w:type="spellEnd"/>
      <w:r>
        <w:rPr>
          <w:rFonts w:ascii="Arial" w:hAnsi="Arial"/>
        </w:rPr>
        <w:t xml:space="preserve">, that meant it was a bad post to me, meant that I put in more effort into reading posts that I maybe was not my content, necessarily. </w:t>
      </w:r>
      <w:proofErr w:type="gramStart"/>
      <w:r>
        <w:rPr>
          <w:rFonts w:ascii="Arial" w:hAnsi="Arial"/>
        </w:rPr>
        <w:t>So</w:t>
      </w:r>
      <w:proofErr w:type="gramEnd"/>
      <w:r>
        <w:rPr>
          <w:rFonts w:ascii="Arial" w:hAnsi="Arial"/>
        </w:rPr>
        <w:t xml:space="preserve"> in that sens</w:t>
      </w:r>
      <w:r>
        <w:rPr>
          <w:rFonts w:ascii="Arial" w:hAnsi="Arial"/>
        </w:rPr>
        <w:t>e, my engagement was a little bit better with the second variation. I don't know if that was just because I'm seeing it for the first time. And I would sustain that same level of and who cares.</w:t>
      </w:r>
    </w:p>
    <w:p w14:paraId="57B21C23" w14:textId="77777777" w:rsidR="008D2694" w:rsidRDefault="008D2694">
      <w:pPr>
        <w:spacing w:after="0"/>
      </w:pPr>
    </w:p>
    <w:p w14:paraId="66EE3DF5" w14:textId="77777777" w:rsidR="008D2694" w:rsidRDefault="000D597D">
      <w:pPr>
        <w:spacing w:after="0"/>
      </w:pPr>
      <w:r>
        <w:rPr>
          <w:rFonts w:ascii="Arial" w:hAnsi="Arial"/>
          <w:color w:val="5D7284"/>
        </w:rPr>
        <w:t>28:24</w:t>
      </w:r>
    </w:p>
    <w:p w14:paraId="5CCBD8A3" w14:textId="77777777" w:rsidR="008D2694" w:rsidRDefault="000D597D">
      <w:pPr>
        <w:spacing w:after="0"/>
      </w:pPr>
      <w:r>
        <w:rPr>
          <w:rFonts w:ascii="Arial" w:hAnsi="Arial"/>
        </w:rPr>
        <w:t>And I think I'm back to the to the to do.</w:t>
      </w:r>
    </w:p>
    <w:p w14:paraId="1342CFFE" w14:textId="77777777" w:rsidR="008D2694" w:rsidRDefault="008D2694">
      <w:pPr>
        <w:spacing w:after="0"/>
      </w:pPr>
    </w:p>
    <w:p w14:paraId="0531F089" w14:textId="77777777" w:rsidR="008D2694" w:rsidRDefault="000D597D">
      <w:pPr>
        <w:spacing w:after="0"/>
      </w:pPr>
      <w:r>
        <w:rPr>
          <w:rFonts w:ascii="Arial" w:hAnsi="Arial"/>
          <w:color w:val="5D7284"/>
        </w:rPr>
        <w:t>28:28</w:t>
      </w:r>
    </w:p>
    <w:p w14:paraId="67E56027" w14:textId="77777777" w:rsidR="008D2694" w:rsidRDefault="000D597D">
      <w:pPr>
        <w:spacing w:after="0"/>
      </w:pPr>
      <w:r>
        <w:rPr>
          <w:rFonts w:ascii="Arial" w:hAnsi="Arial"/>
        </w:rPr>
        <w:t>I don'</w:t>
      </w:r>
      <w:r>
        <w:rPr>
          <w:rFonts w:ascii="Arial" w:hAnsi="Arial"/>
        </w:rPr>
        <w:t xml:space="preserve">t like the choice of there being another prototype. </w:t>
      </w:r>
      <w:proofErr w:type="gramStart"/>
      <w:r>
        <w:rPr>
          <w:rFonts w:ascii="Arial" w:hAnsi="Arial"/>
        </w:rPr>
        <w:t>So</w:t>
      </w:r>
      <w:proofErr w:type="gramEnd"/>
      <w:r>
        <w:rPr>
          <w:rFonts w:ascii="Arial" w:hAnsi="Arial"/>
        </w:rPr>
        <w:t xml:space="preserve"> but I, the Okay, so I think that it from a design, design, personal design perspective, I think that the color thing is great, but I don't like having to click, then go to a different palette, and then</w:t>
      </w:r>
      <w:r>
        <w:rPr>
          <w:rFonts w:ascii="Arial" w:hAnsi="Arial"/>
        </w:rPr>
        <w:t xml:space="preserve"> choose the right color from that I would have preferred there being a limited palette with maybe like five or six colors. Just to start with that we are not </w:t>
      </w:r>
      <w:proofErr w:type="gramStart"/>
      <w:r>
        <w:rPr>
          <w:rFonts w:ascii="Arial" w:hAnsi="Arial"/>
        </w:rPr>
        <w:t>opening up</w:t>
      </w:r>
      <w:proofErr w:type="gramEnd"/>
      <w:r>
        <w:rPr>
          <w:rFonts w:ascii="Arial" w:hAnsi="Arial"/>
        </w:rPr>
        <w:t xml:space="preserve"> that sub windows, I would like them, I think say with the sliding scale from minus 100 </w:t>
      </w:r>
      <w:r>
        <w:rPr>
          <w:rFonts w:ascii="Arial" w:hAnsi="Arial"/>
        </w:rPr>
        <w:t>to 100. With the granularity of one. I don't think that granularity would was necessary for a lot of people. I think most of us have either very strong opinions on something or are completely different to something so I in that sense, I think that there is</w:t>
      </w:r>
      <w:r>
        <w:rPr>
          <w:rFonts w:ascii="Arial" w:hAnsi="Arial"/>
        </w:rPr>
        <w:t xml:space="preserve"> a nice simplicity about dislike like and indifferent which is not, which is lost a little bit of a minus 100 to 100. I think from a design point of view, maybe that could have been optimized that so but I personally again, like I said I liked the differen</w:t>
      </w:r>
      <w:r>
        <w:rPr>
          <w:rFonts w:ascii="Arial" w:hAnsi="Arial"/>
        </w:rPr>
        <w:t xml:space="preserve">t colors and everything. </w:t>
      </w:r>
      <w:proofErr w:type="gramStart"/>
      <w:r>
        <w:rPr>
          <w:rFonts w:ascii="Arial" w:hAnsi="Arial"/>
        </w:rPr>
        <w:t>So</w:t>
      </w:r>
      <w:proofErr w:type="gramEnd"/>
      <w:r>
        <w:rPr>
          <w:rFonts w:ascii="Arial" w:hAnsi="Arial"/>
        </w:rPr>
        <w:t xml:space="preserve"> for, for me it was a nice way of categorizing posts into specific categories in my in my head in terms of disliking things. I really like the map feature of interacting with people I think there was I don't know if </w:t>
      </w:r>
      <w:proofErr w:type="gramStart"/>
      <w:r>
        <w:rPr>
          <w:rFonts w:ascii="Arial" w:hAnsi="Arial"/>
        </w:rPr>
        <w:t>Any</w:t>
      </w:r>
      <w:proofErr w:type="gramEnd"/>
      <w:r>
        <w:rPr>
          <w:rFonts w:ascii="Arial" w:hAnsi="Arial"/>
        </w:rPr>
        <w:t xml:space="preserve"> social me</w:t>
      </w:r>
      <w:r>
        <w:rPr>
          <w:rFonts w:ascii="Arial" w:hAnsi="Arial"/>
        </w:rPr>
        <w:t xml:space="preserve">dia generally has that kind of details. I don't know what the complexities are with. I mean, it's not </w:t>
      </w:r>
      <w:proofErr w:type="gramStart"/>
      <w:r>
        <w:rPr>
          <w:rFonts w:ascii="Arial" w:hAnsi="Arial"/>
        </w:rPr>
        <w:t>really identifiable</w:t>
      </w:r>
      <w:proofErr w:type="gramEnd"/>
      <w:r>
        <w:rPr>
          <w:rFonts w:ascii="Arial" w:hAnsi="Arial"/>
        </w:rPr>
        <w:t xml:space="preserve">. But I guess once your sample gets large enough, it's fine. But I </w:t>
      </w:r>
      <w:proofErr w:type="gramStart"/>
      <w:r>
        <w:rPr>
          <w:rFonts w:ascii="Arial" w:hAnsi="Arial"/>
        </w:rPr>
        <w:t>definitely enjoyed</w:t>
      </w:r>
      <w:proofErr w:type="gramEnd"/>
      <w:r>
        <w:rPr>
          <w:rFonts w:ascii="Arial" w:hAnsi="Arial"/>
        </w:rPr>
        <w:t xml:space="preserve"> that a lot. I can't if I think of something </w:t>
      </w:r>
      <w:proofErr w:type="gramStart"/>
      <w:r>
        <w:rPr>
          <w:rFonts w:ascii="Arial" w:hAnsi="Arial"/>
        </w:rPr>
        <w:t>else</w:t>
      </w:r>
      <w:proofErr w:type="gramEnd"/>
      <w:r>
        <w:rPr>
          <w:rFonts w:ascii="Arial" w:hAnsi="Arial"/>
        </w:rPr>
        <w:t xml:space="preserve"> </w:t>
      </w:r>
      <w:r>
        <w:rPr>
          <w:rFonts w:ascii="Arial" w:hAnsi="Arial"/>
        </w:rPr>
        <w:t>I dislike. Yes.</w:t>
      </w:r>
    </w:p>
    <w:p w14:paraId="65A6B4B2" w14:textId="77777777" w:rsidR="008D2694" w:rsidRDefault="008D2694">
      <w:pPr>
        <w:spacing w:after="0"/>
      </w:pPr>
    </w:p>
    <w:p w14:paraId="476F0C85" w14:textId="77777777" w:rsidR="008D2694" w:rsidRDefault="000D597D">
      <w:pPr>
        <w:spacing w:after="0"/>
      </w:pPr>
      <w:r>
        <w:rPr>
          <w:rFonts w:ascii="Arial" w:hAnsi="Arial"/>
          <w:color w:val="5D7284"/>
        </w:rPr>
        <w:t>30:20</w:t>
      </w:r>
    </w:p>
    <w:p w14:paraId="0A402DD3" w14:textId="77777777" w:rsidR="008D2694" w:rsidRDefault="000D597D">
      <w:pPr>
        <w:spacing w:after="0"/>
      </w:pPr>
      <w:proofErr w:type="gramStart"/>
      <w:r>
        <w:rPr>
          <w:rFonts w:ascii="Arial" w:hAnsi="Arial"/>
        </w:rPr>
        <w:t>So</w:t>
      </w:r>
      <w:proofErr w:type="gramEnd"/>
      <w:r>
        <w:rPr>
          <w:rFonts w:ascii="Arial" w:hAnsi="Arial"/>
        </w:rPr>
        <w:t xml:space="preserve"> do you think you were able to express yourself using any of these tools?</w:t>
      </w:r>
    </w:p>
    <w:p w14:paraId="5B2AB385" w14:textId="77777777" w:rsidR="008D2694" w:rsidRDefault="008D2694">
      <w:pPr>
        <w:spacing w:after="0"/>
      </w:pPr>
    </w:p>
    <w:p w14:paraId="1035D42E" w14:textId="77777777" w:rsidR="008D2694" w:rsidRDefault="000D597D">
      <w:pPr>
        <w:spacing w:after="0"/>
      </w:pPr>
      <w:r>
        <w:rPr>
          <w:rFonts w:ascii="Arial" w:hAnsi="Arial"/>
          <w:color w:val="5D7284"/>
        </w:rPr>
        <w:t>30:24</w:t>
      </w:r>
    </w:p>
    <w:p w14:paraId="7C199A89" w14:textId="77777777" w:rsidR="008D2694" w:rsidRDefault="000D597D">
      <w:pPr>
        <w:spacing w:after="0"/>
      </w:pPr>
      <w:r>
        <w:rPr>
          <w:rFonts w:ascii="Arial" w:hAnsi="Arial"/>
        </w:rPr>
        <w:t>Well, I don't pay the post. So, however, through</w:t>
      </w:r>
    </w:p>
    <w:p w14:paraId="7D4A71F3" w14:textId="77777777" w:rsidR="008D2694" w:rsidRDefault="008D2694">
      <w:pPr>
        <w:spacing w:after="0"/>
      </w:pPr>
    </w:p>
    <w:p w14:paraId="2C0284F8" w14:textId="77777777" w:rsidR="008D2694" w:rsidRDefault="000D597D">
      <w:pPr>
        <w:spacing w:after="0"/>
      </w:pPr>
      <w:r>
        <w:rPr>
          <w:rFonts w:ascii="Arial" w:hAnsi="Arial"/>
          <w:color w:val="5D7284"/>
        </w:rPr>
        <w:t>30:27</w:t>
      </w:r>
    </w:p>
    <w:p w14:paraId="77B3E426" w14:textId="77777777" w:rsidR="008D2694" w:rsidRDefault="000D597D">
      <w:pPr>
        <w:spacing w:after="0"/>
      </w:pPr>
      <w:r>
        <w:rPr>
          <w:rFonts w:ascii="Arial" w:hAnsi="Arial"/>
        </w:rPr>
        <w:t xml:space="preserve">interactions. I think if you mentioned that you're trying to give something like minus </w:t>
      </w:r>
      <w:r>
        <w:rPr>
          <w:rFonts w:ascii="Arial" w:hAnsi="Arial"/>
        </w:rPr>
        <w:t>100. Because it deserves</w:t>
      </w:r>
    </w:p>
    <w:p w14:paraId="4B447FA3" w14:textId="77777777" w:rsidR="008D2694" w:rsidRDefault="008D2694">
      <w:pPr>
        <w:spacing w:after="0"/>
      </w:pPr>
    </w:p>
    <w:p w14:paraId="1DE1778B" w14:textId="77777777" w:rsidR="008D2694" w:rsidRDefault="000D597D">
      <w:pPr>
        <w:spacing w:after="0"/>
      </w:pPr>
      <w:r>
        <w:rPr>
          <w:rFonts w:ascii="Arial" w:hAnsi="Arial"/>
          <w:color w:val="5D7284"/>
        </w:rPr>
        <w:t>30:41</w:t>
      </w:r>
    </w:p>
    <w:p w14:paraId="6DB3D57A" w14:textId="77777777" w:rsidR="008D2694" w:rsidRDefault="000D597D">
      <w:pPr>
        <w:spacing w:after="0"/>
      </w:pPr>
      <w:r>
        <w:rPr>
          <w:rFonts w:ascii="Arial" w:hAnsi="Arial"/>
        </w:rPr>
        <w:t xml:space="preserve">when you say express yourself, you mean. </w:t>
      </w:r>
      <w:proofErr w:type="gramStart"/>
      <w:r>
        <w:rPr>
          <w:rFonts w:ascii="Arial" w:hAnsi="Arial"/>
        </w:rPr>
        <w:t>So</w:t>
      </w:r>
      <w:proofErr w:type="gramEnd"/>
      <w:r>
        <w:rPr>
          <w:rFonts w:ascii="Arial" w:hAnsi="Arial"/>
        </w:rPr>
        <w:t xml:space="preserve"> I assume that most of the interactions I was doing would be okay, so. </w:t>
      </w:r>
      <w:proofErr w:type="gramStart"/>
      <w:r>
        <w:rPr>
          <w:rFonts w:ascii="Arial" w:hAnsi="Arial"/>
        </w:rPr>
        <w:t>So</w:t>
      </w:r>
      <w:proofErr w:type="gramEnd"/>
      <w:r>
        <w:rPr>
          <w:rFonts w:ascii="Arial" w:hAnsi="Arial"/>
        </w:rPr>
        <w:t xml:space="preserve"> the fact that I liked the postman, that it's like, Come would increase by one and someone else will do we'l</w:t>
      </w:r>
      <w:r>
        <w:rPr>
          <w:rFonts w:ascii="Arial" w:hAnsi="Arial"/>
        </w:rPr>
        <w:t xml:space="preserve">l see. But beyond that, I don't think that my script </w:t>
      </w:r>
      <w:proofErr w:type="gramStart"/>
      <w:r>
        <w:rPr>
          <w:rFonts w:ascii="Arial" w:hAnsi="Arial"/>
        </w:rPr>
        <w:t>verify</w:t>
      </w:r>
      <w:proofErr w:type="gramEnd"/>
      <w:r>
        <w:rPr>
          <w:rFonts w:ascii="Arial" w:hAnsi="Arial"/>
        </w:rPr>
        <w:t xml:space="preserve"> what you mean by Express because usually, to me, that means when other people see something about my opinions.</w:t>
      </w:r>
    </w:p>
    <w:p w14:paraId="27119C30" w14:textId="77777777" w:rsidR="008D2694" w:rsidRDefault="008D2694">
      <w:pPr>
        <w:spacing w:after="0"/>
      </w:pPr>
    </w:p>
    <w:p w14:paraId="69A1A272" w14:textId="77777777" w:rsidR="008D2694" w:rsidRDefault="000D597D">
      <w:pPr>
        <w:spacing w:after="0"/>
      </w:pPr>
      <w:r>
        <w:rPr>
          <w:rFonts w:ascii="Arial" w:hAnsi="Arial"/>
          <w:color w:val="5D7284"/>
        </w:rPr>
        <w:t>31:08</w:t>
      </w:r>
    </w:p>
    <w:p w14:paraId="78E1D46A" w14:textId="77777777" w:rsidR="008D2694" w:rsidRDefault="000D597D">
      <w:pPr>
        <w:spacing w:after="0"/>
      </w:pPr>
      <w:proofErr w:type="gramStart"/>
      <w:r>
        <w:rPr>
          <w:rFonts w:ascii="Arial" w:hAnsi="Arial"/>
        </w:rPr>
        <w:t>So</w:t>
      </w:r>
      <w:proofErr w:type="gramEnd"/>
      <w:r>
        <w:rPr>
          <w:rFonts w:ascii="Arial" w:hAnsi="Arial"/>
        </w:rPr>
        <w:t xml:space="preserve"> by Express, we basically mean that now that you as someone was going throug</w:t>
      </w:r>
      <w:r>
        <w:rPr>
          <w:rFonts w:ascii="Arial" w:hAnsi="Arial"/>
        </w:rPr>
        <w:t>h these different posts, yeah. You want to express yourself towards these posts. Did any of the interaction functionalities that you use today allows you to do that? Could you express</w:t>
      </w:r>
    </w:p>
    <w:p w14:paraId="0A9EE105" w14:textId="77777777" w:rsidR="008D2694" w:rsidRDefault="008D2694">
      <w:pPr>
        <w:spacing w:after="0"/>
      </w:pPr>
    </w:p>
    <w:p w14:paraId="0C2B2FB2" w14:textId="77777777" w:rsidR="008D2694" w:rsidRDefault="000D597D">
      <w:pPr>
        <w:spacing w:after="0"/>
      </w:pPr>
      <w:r>
        <w:rPr>
          <w:rFonts w:ascii="Arial" w:hAnsi="Arial"/>
          <w:color w:val="5D7284"/>
        </w:rPr>
        <w:t>31:29</w:t>
      </w:r>
    </w:p>
    <w:p w14:paraId="6FD17FF3" w14:textId="77777777" w:rsidR="008D2694" w:rsidRDefault="000D597D">
      <w:pPr>
        <w:spacing w:after="0"/>
      </w:pPr>
      <w:r>
        <w:rPr>
          <w:rFonts w:ascii="Arial" w:hAnsi="Arial"/>
        </w:rPr>
        <w:t>expressing which is which doesn't have anything to do with how ot</w:t>
      </w:r>
      <w:r>
        <w:rPr>
          <w:rFonts w:ascii="Arial" w:hAnsi="Arial"/>
        </w:rPr>
        <w:t>her people are seeing nothing? But</w:t>
      </w:r>
    </w:p>
    <w:p w14:paraId="532687A2" w14:textId="77777777" w:rsidR="008D2694" w:rsidRDefault="008D2694">
      <w:pPr>
        <w:spacing w:after="0"/>
      </w:pPr>
    </w:p>
    <w:p w14:paraId="082E4386" w14:textId="77777777" w:rsidR="008D2694" w:rsidRDefault="000D597D">
      <w:pPr>
        <w:spacing w:after="0"/>
      </w:pPr>
      <w:r>
        <w:rPr>
          <w:rFonts w:ascii="Arial" w:hAnsi="Arial"/>
          <w:color w:val="5D7284"/>
        </w:rPr>
        <w:t>31:34</w:t>
      </w:r>
    </w:p>
    <w:p w14:paraId="71E10DD8" w14:textId="77777777" w:rsidR="008D2694" w:rsidRDefault="000D597D">
      <w:pPr>
        <w:spacing w:after="0"/>
      </w:pPr>
      <w:r>
        <w:rPr>
          <w:rFonts w:ascii="Arial" w:hAnsi="Arial"/>
        </w:rPr>
        <w:t xml:space="preserve">it's you interacting with the Postal </w:t>
      </w:r>
      <w:proofErr w:type="gramStart"/>
      <w:r>
        <w:rPr>
          <w:rFonts w:ascii="Arial" w:hAnsi="Arial"/>
        </w:rPr>
        <w:t>Service?</w:t>
      </w:r>
      <w:proofErr w:type="gramEnd"/>
    </w:p>
    <w:p w14:paraId="61DD1113" w14:textId="77777777" w:rsidR="008D2694" w:rsidRDefault="008D2694">
      <w:pPr>
        <w:spacing w:after="0"/>
      </w:pPr>
    </w:p>
    <w:p w14:paraId="78E4FE9C" w14:textId="77777777" w:rsidR="008D2694" w:rsidRDefault="000D597D">
      <w:pPr>
        <w:spacing w:after="0"/>
      </w:pPr>
      <w:r>
        <w:rPr>
          <w:rFonts w:ascii="Arial" w:hAnsi="Arial"/>
          <w:color w:val="5D7284"/>
        </w:rPr>
        <w:t>31:37</w:t>
      </w:r>
    </w:p>
    <w:p w14:paraId="0408986B" w14:textId="5206E794" w:rsidR="008D2694" w:rsidRDefault="000D597D">
      <w:pPr>
        <w:spacing w:after="0"/>
      </w:pPr>
      <w:r>
        <w:rPr>
          <w:rFonts w:ascii="Arial" w:hAnsi="Arial"/>
        </w:rPr>
        <w:t>Yes, I think so. I think the, you know, the sliding scale, imitating a degree of like or dislike, and this arbitrary coloring thing, which gives me a way to slot</w:t>
      </w:r>
      <w:r>
        <w:rPr>
          <w:rFonts w:ascii="Arial" w:hAnsi="Arial"/>
        </w:rPr>
        <w:t xml:space="preserve"> things into anything, that's a pretty good approximation to how I think of most issues. Or, you know, if you tell </w:t>
      </w:r>
      <w:proofErr w:type="gramStart"/>
      <w:r>
        <w:rPr>
          <w:rFonts w:ascii="Arial" w:hAnsi="Arial"/>
        </w:rPr>
        <w:t>me</w:t>
      </w:r>
      <w:proofErr w:type="gramEnd"/>
      <w:r>
        <w:rPr>
          <w:rFonts w:ascii="Arial" w:hAnsi="Arial"/>
        </w:rPr>
        <w:t xml:space="preserve"> any sentence in any context whatsoever, I would probably, in my mind, I would categorize that into some category. And I would either stron</w:t>
      </w:r>
      <w:r>
        <w:rPr>
          <w:rFonts w:ascii="Arial" w:hAnsi="Arial"/>
        </w:rPr>
        <w:t xml:space="preserve">gly agree or strongly </w:t>
      </w:r>
      <w:r w:rsidR="009250D1">
        <w:rPr>
          <w:rFonts w:ascii="Arial" w:hAnsi="Arial"/>
        </w:rPr>
        <w:t>disagree or</w:t>
      </w:r>
      <w:r>
        <w:rPr>
          <w:rFonts w:ascii="Arial" w:hAnsi="Arial"/>
        </w:rPr>
        <w:t xml:space="preserve"> be completely indifferent. Do yourself. </w:t>
      </w:r>
      <w:proofErr w:type="gramStart"/>
      <w:r>
        <w:rPr>
          <w:rFonts w:ascii="Arial" w:hAnsi="Arial"/>
        </w:rPr>
        <w:t>So</w:t>
      </w:r>
      <w:proofErr w:type="gramEnd"/>
      <w:r>
        <w:rPr>
          <w:rFonts w:ascii="Arial" w:hAnsi="Arial"/>
        </w:rPr>
        <w:t xml:space="preserve"> I think those were all captured by this up to simplifications. Not talking about this. But I think that that's that was pretty good. In retrospect, the second one, not the first </w:t>
      </w:r>
      <w:r>
        <w:rPr>
          <w:rFonts w:ascii="Arial" w:hAnsi="Arial"/>
        </w:rPr>
        <w:t>one.</w:t>
      </w:r>
    </w:p>
    <w:p w14:paraId="58CBEA28" w14:textId="77777777" w:rsidR="008D2694" w:rsidRDefault="008D2694">
      <w:pPr>
        <w:spacing w:after="0"/>
      </w:pPr>
    </w:p>
    <w:p w14:paraId="21E2DD98" w14:textId="77777777" w:rsidR="008D2694" w:rsidRDefault="000D597D">
      <w:pPr>
        <w:spacing w:after="0"/>
      </w:pPr>
      <w:r>
        <w:rPr>
          <w:rFonts w:ascii="Arial" w:hAnsi="Arial"/>
          <w:color w:val="5D7284"/>
        </w:rPr>
        <w:t>32:24</w:t>
      </w:r>
    </w:p>
    <w:p w14:paraId="175BDAA0" w14:textId="77777777" w:rsidR="008D2694" w:rsidRDefault="000D597D">
      <w:pPr>
        <w:spacing w:after="0"/>
      </w:pPr>
      <w:r>
        <w:rPr>
          <w:rFonts w:ascii="Arial" w:hAnsi="Arial"/>
        </w:rPr>
        <w:t xml:space="preserve">Any </w:t>
      </w:r>
      <w:proofErr w:type="gramStart"/>
      <w:r>
        <w:rPr>
          <w:rFonts w:ascii="Arial" w:hAnsi="Arial"/>
        </w:rPr>
        <w:t>particular problem</w:t>
      </w:r>
      <w:proofErr w:type="gramEnd"/>
      <w:r>
        <w:rPr>
          <w:rFonts w:ascii="Arial" w:hAnsi="Arial"/>
        </w:rPr>
        <w:t xml:space="preserve"> was the first one.</w:t>
      </w:r>
    </w:p>
    <w:p w14:paraId="39DEEDC3" w14:textId="77777777" w:rsidR="008D2694" w:rsidRDefault="008D2694">
      <w:pPr>
        <w:spacing w:after="0"/>
      </w:pPr>
    </w:p>
    <w:p w14:paraId="3854302D" w14:textId="77777777" w:rsidR="008D2694" w:rsidRDefault="000D597D">
      <w:pPr>
        <w:spacing w:after="0"/>
      </w:pPr>
      <w:r>
        <w:rPr>
          <w:rFonts w:ascii="Arial" w:hAnsi="Arial"/>
          <w:color w:val="5D7284"/>
        </w:rPr>
        <w:t>32:27</w:t>
      </w:r>
    </w:p>
    <w:p w14:paraId="10C8FC20" w14:textId="77777777" w:rsidR="008D2694" w:rsidRDefault="000D597D">
      <w:pPr>
        <w:spacing w:after="0"/>
      </w:pPr>
      <w:r>
        <w:rPr>
          <w:rFonts w:ascii="Arial" w:hAnsi="Arial"/>
        </w:rPr>
        <w:t>It was very limited in the sense that I could only I think, my main problem, the first one was, remember back in the day when everyone was clamoring for a dislike button, please. Yeah, I know, th</w:t>
      </w:r>
      <w:r>
        <w:rPr>
          <w:rFonts w:ascii="Arial" w:hAnsi="Arial"/>
        </w:rPr>
        <w:t>ere was a very high thing and transient thing fed to, you know, want the dislike button. But I think that there is a problem with extra, like seeing a post and only being able to either Express liking, or not express anything at all. Because often my react</w:t>
      </w:r>
      <w:r>
        <w:rPr>
          <w:rFonts w:ascii="Arial" w:hAnsi="Arial"/>
        </w:rPr>
        <w:t>ion to a post, whether it's based on my own beliefs, or principles, or just my own personal preference, I might be really annoyed by your post. To me, it seems like liking and being indifferent to or very limited, because I can have very strong dislike, di</w:t>
      </w:r>
      <w:r>
        <w:rPr>
          <w:rFonts w:ascii="Arial" w:hAnsi="Arial"/>
        </w:rPr>
        <w:t>slikes about a post. And I think that the first one did not give me that, obviously, opportunity, much like Facebook. And I think that that's that was a shortcoming. And it felt that quite a bit.</w:t>
      </w:r>
    </w:p>
    <w:p w14:paraId="097D1FEF" w14:textId="77777777" w:rsidR="008D2694" w:rsidRDefault="008D2694">
      <w:pPr>
        <w:spacing w:after="0"/>
      </w:pPr>
    </w:p>
    <w:p w14:paraId="203ED22B" w14:textId="77777777" w:rsidR="008D2694" w:rsidRDefault="000D597D">
      <w:pPr>
        <w:spacing w:after="0"/>
      </w:pPr>
      <w:r>
        <w:rPr>
          <w:rFonts w:ascii="Arial" w:hAnsi="Arial"/>
          <w:color w:val="5D7284"/>
        </w:rPr>
        <w:t>33:28</w:t>
      </w:r>
    </w:p>
    <w:p w14:paraId="251173E5" w14:textId="77777777" w:rsidR="008D2694" w:rsidRDefault="000D597D">
      <w:pPr>
        <w:spacing w:after="0"/>
      </w:pPr>
      <w:r>
        <w:rPr>
          <w:rFonts w:ascii="Arial" w:hAnsi="Arial"/>
        </w:rPr>
        <w:lastRenderedPageBreak/>
        <w:t>So just moving from there, into a little bit of a boa</w:t>
      </w:r>
      <w:r>
        <w:rPr>
          <w:rFonts w:ascii="Arial" w:hAnsi="Arial"/>
        </w:rPr>
        <w:t>t progresses, that's good. How do you think you could connect with other season these platforms were able to do so? Or if you were using these things in your regular life, would you be able to do something?</w:t>
      </w:r>
    </w:p>
    <w:p w14:paraId="2997DB7B" w14:textId="77777777" w:rsidR="008D2694" w:rsidRDefault="008D2694">
      <w:pPr>
        <w:spacing w:after="0"/>
      </w:pPr>
    </w:p>
    <w:p w14:paraId="41CBB581" w14:textId="77777777" w:rsidR="008D2694" w:rsidRDefault="000D597D">
      <w:pPr>
        <w:spacing w:after="0"/>
      </w:pPr>
      <w:r>
        <w:rPr>
          <w:rFonts w:ascii="Arial" w:hAnsi="Arial"/>
          <w:color w:val="5D7284"/>
        </w:rPr>
        <w:t>33:44</w:t>
      </w:r>
    </w:p>
    <w:p w14:paraId="3EFEFC11" w14:textId="77777777" w:rsidR="008D2694" w:rsidRDefault="000D597D">
      <w:pPr>
        <w:spacing w:after="0"/>
      </w:pPr>
      <w:r>
        <w:rPr>
          <w:rFonts w:ascii="Arial" w:hAnsi="Arial"/>
        </w:rPr>
        <w:t xml:space="preserve">Great. Okay. I imagine that. </w:t>
      </w:r>
      <w:proofErr w:type="gramStart"/>
      <w:r>
        <w:rPr>
          <w:rFonts w:ascii="Arial" w:hAnsi="Arial"/>
        </w:rPr>
        <w:t>So</w:t>
      </w:r>
      <w:proofErr w:type="gramEnd"/>
      <w:r>
        <w:rPr>
          <w:rFonts w:ascii="Arial" w:hAnsi="Arial"/>
        </w:rPr>
        <w:t xml:space="preserve"> is </w:t>
      </w:r>
      <w:r>
        <w:rPr>
          <w:rFonts w:ascii="Arial" w:hAnsi="Arial"/>
        </w:rPr>
        <w:t>this me talking about what I think this app would look like? Okay. So</w:t>
      </w:r>
    </w:p>
    <w:p w14:paraId="5718E8B9" w14:textId="77777777" w:rsidR="008D2694" w:rsidRDefault="008D2694">
      <w:pPr>
        <w:spacing w:after="0"/>
      </w:pPr>
    </w:p>
    <w:p w14:paraId="71A4E529" w14:textId="77777777" w:rsidR="008D2694" w:rsidRDefault="000D597D">
      <w:pPr>
        <w:spacing w:after="0"/>
      </w:pPr>
      <w:r>
        <w:rPr>
          <w:rFonts w:ascii="Arial" w:hAnsi="Arial"/>
          <w:color w:val="5D7284"/>
        </w:rPr>
        <w:t>33:54</w:t>
      </w:r>
    </w:p>
    <w:p w14:paraId="5DF83B92" w14:textId="77777777" w:rsidR="008D2694" w:rsidRDefault="000D597D">
      <w:pPr>
        <w:spacing w:after="0"/>
      </w:pPr>
      <w:proofErr w:type="gramStart"/>
      <w:r>
        <w:rPr>
          <w:rFonts w:ascii="Arial" w:hAnsi="Arial"/>
        </w:rPr>
        <w:t>basically</w:t>
      </w:r>
      <w:proofErr w:type="gramEnd"/>
      <w:r>
        <w:rPr>
          <w:rFonts w:ascii="Arial" w:hAnsi="Arial"/>
        </w:rPr>
        <w:t xml:space="preserve"> your experience here? And how do you perceive that in your real life, if you're using the shirt,</w:t>
      </w:r>
    </w:p>
    <w:p w14:paraId="17123C9D" w14:textId="77777777" w:rsidR="008D2694" w:rsidRDefault="008D2694">
      <w:pPr>
        <w:spacing w:after="0"/>
      </w:pPr>
    </w:p>
    <w:p w14:paraId="31AC0E14" w14:textId="77777777" w:rsidR="008D2694" w:rsidRDefault="000D597D">
      <w:pPr>
        <w:spacing w:after="0"/>
      </w:pPr>
      <w:r>
        <w:rPr>
          <w:rFonts w:ascii="Arial" w:hAnsi="Arial"/>
          <w:color w:val="5D7284"/>
        </w:rPr>
        <w:t>34:00</w:t>
      </w:r>
    </w:p>
    <w:p w14:paraId="30A4F433" w14:textId="77777777" w:rsidR="008D2694" w:rsidRDefault="000D597D">
      <w:pPr>
        <w:spacing w:after="0"/>
      </w:pPr>
      <w:r>
        <w:rPr>
          <w:rFonts w:ascii="Arial" w:hAnsi="Arial"/>
        </w:rPr>
        <w:t xml:space="preserve">I think this is probably something that's already used by most. </w:t>
      </w:r>
      <w:proofErr w:type="gramStart"/>
      <w:r>
        <w:rPr>
          <w:rFonts w:ascii="Arial" w:hAnsi="Arial"/>
        </w:rPr>
        <w:t>D</w:t>
      </w:r>
      <w:r>
        <w:rPr>
          <w:rFonts w:ascii="Arial" w:hAnsi="Arial"/>
        </w:rPr>
        <w:t>efinitely something</w:t>
      </w:r>
      <w:proofErr w:type="gramEnd"/>
      <w:r>
        <w:rPr>
          <w:rFonts w:ascii="Arial" w:hAnsi="Arial"/>
        </w:rPr>
        <w:t xml:space="preserve"> like Instagram probably uses this already. But the more I like things, I imagine that I'll be shown content, which is more correlated with things I like, and I get less, for example, I don't care about NF T's. </w:t>
      </w:r>
      <w:proofErr w:type="gramStart"/>
      <w:r>
        <w:rPr>
          <w:rFonts w:ascii="Arial" w:hAnsi="Arial"/>
        </w:rPr>
        <w:t>So</w:t>
      </w:r>
      <w:proofErr w:type="gramEnd"/>
      <w:r>
        <w:rPr>
          <w:rFonts w:ascii="Arial" w:hAnsi="Arial"/>
        </w:rPr>
        <w:t xml:space="preserve"> I would imagine that by</w:t>
      </w:r>
      <w:r>
        <w:rPr>
          <w:rFonts w:ascii="Arial" w:hAnsi="Arial"/>
        </w:rPr>
        <w:t xml:space="preserve"> disliking a sufficient number of posts about NF T's which have the hashtag, you know, something or like whatever the element comes, I would expect or I would want the app to figure out that, you know, don't, don't show him more of these posts. So that's </w:t>
      </w:r>
      <w:proofErr w:type="gramStart"/>
      <w:r>
        <w:rPr>
          <w:rFonts w:ascii="Arial" w:hAnsi="Arial"/>
        </w:rPr>
        <w:t>d</w:t>
      </w:r>
      <w:r>
        <w:rPr>
          <w:rFonts w:ascii="Arial" w:hAnsi="Arial"/>
        </w:rPr>
        <w:t>efinitely something</w:t>
      </w:r>
      <w:proofErr w:type="gramEnd"/>
      <w:r>
        <w:rPr>
          <w:rFonts w:ascii="Arial" w:hAnsi="Arial"/>
        </w:rPr>
        <w:t xml:space="preserve"> that I would want from this app. And in that sense, and I know that's a problem with social media in general that you get into an echo chamber, the more you like things and the more you're drawn to those things you're being shown those </w:t>
      </w:r>
      <w:proofErr w:type="gramStart"/>
      <w:r>
        <w:rPr>
          <w:rFonts w:ascii="Arial" w:hAnsi="Arial"/>
        </w:rPr>
        <w:t>things</w:t>
      </w:r>
      <w:proofErr w:type="gramEnd"/>
      <w:r>
        <w:rPr>
          <w:rFonts w:ascii="Arial" w:hAnsi="Arial"/>
        </w:rPr>
        <w:t xml:space="preserve"> so you often lose something by that as well. But I think that's how Most users can </w:t>
      </w:r>
      <w:proofErr w:type="spellStart"/>
      <w:r>
        <w:rPr>
          <w:rFonts w:ascii="Arial" w:hAnsi="Arial"/>
        </w:rPr>
        <w:t>Can</w:t>
      </w:r>
      <w:proofErr w:type="spellEnd"/>
      <w:r>
        <w:rPr>
          <w:rFonts w:ascii="Arial" w:hAnsi="Arial"/>
        </w:rPr>
        <w:t xml:space="preserve"> I, I would imagine that that's how I would get access to more content and more things that are aligned with my interests or my likes. In terms of other things, I </w:t>
      </w:r>
      <w:r>
        <w:rPr>
          <w:rFonts w:ascii="Arial" w:hAnsi="Arial"/>
        </w:rPr>
        <w:t>guess I could, I can't really think of a reason why I might search on the map for locations that are present in the app, look for users from a demographic which is based on a country. Unless if I mean, I'm having a hard time imagining a reason why we do th</w:t>
      </w:r>
      <w:r>
        <w:rPr>
          <w:rFonts w:ascii="Arial" w:hAnsi="Arial"/>
        </w:rPr>
        <w:t xml:space="preserve">at. </w:t>
      </w:r>
      <w:proofErr w:type="gramStart"/>
      <w:r>
        <w:rPr>
          <w:rFonts w:ascii="Arial" w:hAnsi="Arial"/>
        </w:rPr>
        <w:t>So</w:t>
      </w:r>
      <w:proofErr w:type="gramEnd"/>
      <w:r>
        <w:rPr>
          <w:rFonts w:ascii="Arial" w:hAnsi="Arial"/>
        </w:rPr>
        <w:t xml:space="preserve"> like seeing checking out, you know, what are people in Sweden saying, that doesn't sound like a very natural question to me. Unless, you know, geopolitical situations need. Okay, so that's a different thing. But I'm, for everyday use it, I don't thi</w:t>
      </w:r>
      <w:r>
        <w:rPr>
          <w:rFonts w:ascii="Arial" w:hAnsi="Arial"/>
        </w:rPr>
        <w:t>nk that's going to be something that I use you the other identifiable information from the posts where we use her name, which is obviously anonymized. And the look date of posting which I Yeah, so I'm not sure how else to leverage the</w:t>
      </w:r>
    </w:p>
    <w:p w14:paraId="433927B0" w14:textId="77777777" w:rsidR="008D2694" w:rsidRDefault="008D2694">
      <w:pPr>
        <w:spacing w:after="0"/>
      </w:pPr>
    </w:p>
    <w:p w14:paraId="02B458A4" w14:textId="77777777" w:rsidR="008D2694" w:rsidRDefault="000D597D">
      <w:pPr>
        <w:spacing w:after="0"/>
      </w:pPr>
      <w:r>
        <w:rPr>
          <w:rFonts w:ascii="Arial" w:hAnsi="Arial"/>
          <w:color w:val="5D7284"/>
        </w:rPr>
        <w:t>36:10</w:t>
      </w:r>
    </w:p>
    <w:p w14:paraId="5BB94CEA" w14:textId="77777777" w:rsidR="008D2694" w:rsidRDefault="000D597D">
      <w:pPr>
        <w:spacing w:after="0"/>
      </w:pPr>
      <w:r>
        <w:rPr>
          <w:rFonts w:ascii="Arial" w:hAnsi="Arial"/>
        </w:rPr>
        <w:t>app. So the sy</w:t>
      </w:r>
      <w:r>
        <w:rPr>
          <w:rFonts w:ascii="Arial" w:hAnsi="Arial"/>
        </w:rPr>
        <w:t xml:space="preserve">stem </w:t>
      </w:r>
      <w:proofErr w:type="gramStart"/>
      <w:r>
        <w:rPr>
          <w:rFonts w:ascii="Arial" w:hAnsi="Arial"/>
        </w:rPr>
        <w:t>do</w:t>
      </w:r>
      <w:proofErr w:type="gramEnd"/>
      <w:r>
        <w:rPr>
          <w:rFonts w:ascii="Arial" w:hAnsi="Arial"/>
        </w:rPr>
        <w:t xml:space="preserve"> the system? Yes. Did the system respond to your actions the way you wanted it?</w:t>
      </w:r>
    </w:p>
    <w:p w14:paraId="6EC895D5" w14:textId="77777777" w:rsidR="008D2694" w:rsidRDefault="008D2694">
      <w:pPr>
        <w:spacing w:after="0"/>
      </w:pPr>
    </w:p>
    <w:p w14:paraId="202901A5" w14:textId="77777777" w:rsidR="008D2694" w:rsidRDefault="000D597D">
      <w:pPr>
        <w:spacing w:after="0"/>
      </w:pPr>
      <w:r>
        <w:rPr>
          <w:rFonts w:ascii="Arial" w:hAnsi="Arial"/>
          <w:color w:val="5D7284"/>
        </w:rPr>
        <w:t>36:24</w:t>
      </w:r>
    </w:p>
    <w:p w14:paraId="6030D4C1" w14:textId="77777777" w:rsidR="008D2694" w:rsidRDefault="000D597D">
      <w:pPr>
        <w:spacing w:after="0"/>
      </w:pPr>
      <w:r>
        <w:rPr>
          <w:rFonts w:ascii="Arial" w:hAnsi="Arial"/>
        </w:rPr>
        <w:t xml:space="preserve">Not yet, because I didn't see that. That thing happened yet, of course, because it's not a real app yet. </w:t>
      </w:r>
      <w:proofErr w:type="gramStart"/>
      <w:r>
        <w:rPr>
          <w:rFonts w:ascii="Arial" w:hAnsi="Arial"/>
        </w:rPr>
        <w:t>So</w:t>
      </w:r>
      <w:proofErr w:type="gramEnd"/>
      <w:r>
        <w:rPr>
          <w:rFonts w:ascii="Arial" w:hAnsi="Arial"/>
        </w:rPr>
        <w:t xml:space="preserve"> you're not being able to collect. You're not being abl</w:t>
      </w:r>
      <w:r>
        <w:rPr>
          <w:rFonts w:ascii="Arial" w:hAnsi="Arial"/>
        </w:rPr>
        <w:t xml:space="preserve">e to learn my likes and dislikes and </w:t>
      </w:r>
      <w:proofErr w:type="gramStart"/>
      <w:r>
        <w:rPr>
          <w:rFonts w:ascii="Arial" w:hAnsi="Arial"/>
        </w:rPr>
        <w:t>have to</w:t>
      </w:r>
      <w:proofErr w:type="gramEnd"/>
      <w:r>
        <w:rPr>
          <w:rFonts w:ascii="Arial" w:hAnsi="Arial"/>
        </w:rPr>
        <w:t xml:space="preserve"> curate subsequent posts for me. </w:t>
      </w:r>
      <w:proofErr w:type="gramStart"/>
      <w:r>
        <w:rPr>
          <w:rFonts w:ascii="Arial" w:hAnsi="Arial"/>
        </w:rPr>
        <w:t>So</w:t>
      </w:r>
      <w:proofErr w:type="gramEnd"/>
      <w:r>
        <w:rPr>
          <w:rFonts w:ascii="Arial" w:hAnsi="Arial"/>
        </w:rPr>
        <w:t xml:space="preserve"> in an ideal scenario, once that happens, I think that would be what I would want it to do. Beyond that, I, I think so I mean, it's, it's a random selection of posts that is col</w:t>
      </w:r>
      <w:r>
        <w:rPr>
          <w:rFonts w:ascii="Arial" w:hAnsi="Arial"/>
        </w:rPr>
        <w:t xml:space="preserve">lected in some </w:t>
      </w:r>
      <w:proofErr w:type="gramStart"/>
      <w:r>
        <w:rPr>
          <w:rFonts w:ascii="Arial" w:hAnsi="Arial"/>
        </w:rPr>
        <w:t>particular way</w:t>
      </w:r>
      <w:proofErr w:type="gramEnd"/>
      <w:r>
        <w:rPr>
          <w:rFonts w:ascii="Arial" w:hAnsi="Arial"/>
        </w:rPr>
        <w:t xml:space="preserve">. And you present it to me. </w:t>
      </w:r>
      <w:proofErr w:type="gramStart"/>
      <w:r>
        <w:rPr>
          <w:rFonts w:ascii="Arial" w:hAnsi="Arial"/>
        </w:rPr>
        <w:t>So</w:t>
      </w:r>
      <w:proofErr w:type="gramEnd"/>
      <w:r>
        <w:rPr>
          <w:rFonts w:ascii="Arial" w:hAnsi="Arial"/>
        </w:rPr>
        <w:t xml:space="preserve"> this will be like opening up my feet for the first time maybe in this. And then from that feed, I would imagine that this is about all that I could possibly hope for. </w:t>
      </w:r>
      <w:proofErr w:type="gramStart"/>
      <w:r>
        <w:rPr>
          <w:rFonts w:ascii="Arial" w:hAnsi="Arial"/>
        </w:rPr>
        <w:t>So</w:t>
      </w:r>
      <w:proofErr w:type="gramEnd"/>
      <w:r>
        <w:rPr>
          <w:rFonts w:ascii="Arial" w:hAnsi="Arial"/>
        </w:rPr>
        <w:t xml:space="preserve"> I guess often most social </w:t>
      </w:r>
      <w:r>
        <w:rPr>
          <w:rFonts w:ascii="Arial" w:hAnsi="Arial"/>
        </w:rPr>
        <w:t xml:space="preserve">media things when I do sign up for something would ask me, before I even got my feet for my, a few of my likes and my dislikes or something like that, broadly speaking, are you interested in music? Are you interested in sports? Blah, blah, blah, that kind </w:t>
      </w:r>
      <w:r>
        <w:rPr>
          <w:rFonts w:ascii="Arial" w:hAnsi="Arial"/>
        </w:rPr>
        <w:t xml:space="preserve">of stuff? </w:t>
      </w:r>
      <w:proofErr w:type="gramStart"/>
      <w:r>
        <w:rPr>
          <w:rFonts w:ascii="Arial" w:hAnsi="Arial"/>
        </w:rPr>
        <w:lastRenderedPageBreak/>
        <w:t>So</w:t>
      </w:r>
      <w:proofErr w:type="gramEnd"/>
      <w:r>
        <w:rPr>
          <w:rFonts w:ascii="Arial" w:hAnsi="Arial"/>
        </w:rPr>
        <w:t xml:space="preserve"> I would probably that would be the initial filters for curation of my feet. But again, because these are prototypes, I think that I got what I needed from</w:t>
      </w:r>
    </w:p>
    <w:p w14:paraId="4C5EEAB2" w14:textId="77777777" w:rsidR="008D2694" w:rsidRDefault="008D2694">
      <w:pPr>
        <w:spacing w:after="0"/>
      </w:pPr>
    </w:p>
    <w:p w14:paraId="705E8ECB" w14:textId="77777777" w:rsidR="008D2694" w:rsidRDefault="000D597D">
      <w:pPr>
        <w:spacing w:after="0"/>
      </w:pPr>
      <w:r>
        <w:rPr>
          <w:rFonts w:ascii="Arial" w:hAnsi="Arial"/>
          <w:color w:val="5D7284"/>
        </w:rPr>
        <w:t>37:44</w:t>
      </w:r>
    </w:p>
    <w:p w14:paraId="769903AB" w14:textId="77777777" w:rsidR="008D2694" w:rsidRDefault="000D597D">
      <w:pPr>
        <w:spacing w:after="0"/>
      </w:pPr>
      <w:r>
        <w:rPr>
          <w:rFonts w:ascii="Arial" w:hAnsi="Arial"/>
        </w:rPr>
        <w:t>anything surprising.</w:t>
      </w:r>
    </w:p>
    <w:p w14:paraId="672EB61F" w14:textId="77777777" w:rsidR="008D2694" w:rsidRDefault="008D2694">
      <w:pPr>
        <w:spacing w:after="0"/>
      </w:pPr>
    </w:p>
    <w:p w14:paraId="060DBEF9" w14:textId="77777777" w:rsidR="008D2694" w:rsidRDefault="000D597D">
      <w:pPr>
        <w:spacing w:after="0"/>
      </w:pPr>
      <w:r>
        <w:rPr>
          <w:rFonts w:ascii="Arial" w:hAnsi="Arial"/>
          <w:color w:val="5D7284"/>
        </w:rPr>
        <w:t>37:55</w:t>
      </w:r>
    </w:p>
    <w:p w14:paraId="586405A9" w14:textId="77777777" w:rsidR="008D2694" w:rsidRDefault="000D597D">
      <w:pPr>
        <w:spacing w:after="0"/>
      </w:pPr>
      <w:r>
        <w:rPr>
          <w:rFonts w:ascii="Arial" w:hAnsi="Arial"/>
        </w:rPr>
        <w:t>I don't think so. Well, the beyond knowing that there</w:t>
      </w:r>
      <w:r>
        <w:rPr>
          <w:rFonts w:ascii="Arial" w:hAnsi="Arial"/>
        </w:rPr>
        <w:t xml:space="preserve"> was a map feature, which you showed me, that was a, that was a very pleasant surprise. Okay. I like that visualization. And I like knowing that. So that was a nice surprise. But that was you showing me something about the app. </w:t>
      </w:r>
      <w:proofErr w:type="gramStart"/>
      <w:r>
        <w:rPr>
          <w:rFonts w:ascii="Arial" w:hAnsi="Arial"/>
        </w:rPr>
        <w:t>So</w:t>
      </w:r>
      <w:proofErr w:type="gramEnd"/>
      <w:r>
        <w:rPr>
          <w:rFonts w:ascii="Arial" w:hAnsi="Arial"/>
        </w:rPr>
        <w:t xml:space="preserve"> while browsing or scrolli</w:t>
      </w:r>
      <w:r>
        <w:rPr>
          <w:rFonts w:ascii="Arial" w:hAnsi="Arial"/>
        </w:rPr>
        <w:t xml:space="preserve">ng through things. I tried some of the </w:t>
      </w:r>
      <w:proofErr w:type="gramStart"/>
      <w:r>
        <w:rPr>
          <w:rFonts w:ascii="Arial" w:hAnsi="Arial"/>
        </w:rPr>
        <w:t>user names</w:t>
      </w:r>
      <w:proofErr w:type="gramEnd"/>
      <w:r>
        <w:rPr>
          <w:rFonts w:ascii="Arial" w:hAnsi="Arial"/>
        </w:rPr>
        <w:t xml:space="preserve"> were pretty funny. I thought. Yeah, I thought I was pleasantly </w:t>
      </w:r>
      <w:proofErr w:type="spellStart"/>
      <w:r>
        <w:rPr>
          <w:rFonts w:ascii="Arial" w:hAnsi="Arial"/>
        </w:rPr>
        <w:t>pleasantly</w:t>
      </w:r>
      <w:proofErr w:type="spellEnd"/>
      <w:r>
        <w:rPr>
          <w:rFonts w:ascii="Arial" w:hAnsi="Arial"/>
        </w:rPr>
        <w:t xml:space="preserve"> surprised by, let's say, people expressing strong. I don't know if this happened. But I think some there may have been a post I made</w:t>
      </w:r>
      <w:r>
        <w:rPr>
          <w:rFonts w:ascii="Arial" w:hAnsi="Arial"/>
        </w:rPr>
        <w:t xml:space="preserve"> them is remembering this. But there may have been a post that strong opinion about cricket from someone who was not from a traditionally, you know, talk to a cricket playing country. </w:t>
      </w:r>
      <w:proofErr w:type="gramStart"/>
      <w:r>
        <w:rPr>
          <w:rFonts w:ascii="Arial" w:hAnsi="Arial"/>
        </w:rPr>
        <w:t>So</w:t>
      </w:r>
      <w:proofErr w:type="gramEnd"/>
      <w:r>
        <w:rPr>
          <w:rFonts w:ascii="Arial" w:hAnsi="Arial"/>
        </w:rPr>
        <w:t xml:space="preserve"> in that sense, there are some demographic surveys in that. Not really</w:t>
      </w:r>
      <w:r>
        <w:rPr>
          <w:rFonts w:ascii="Arial" w:hAnsi="Arial"/>
        </w:rPr>
        <w:t xml:space="preserve"> a surprise as much as like, Oh, that's interesting. Right. But I don't think so there's no nothing else that I kind of.</w:t>
      </w:r>
    </w:p>
    <w:p w14:paraId="103A0EDF" w14:textId="77777777" w:rsidR="008D2694" w:rsidRDefault="008D2694">
      <w:pPr>
        <w:spacing w:after="0"/>
      </w:pPr>
    </w:p>
    <w:p w14:paraId="1E5938C3" w14:textId="77777777" w:rsidR="008D2694" w:rsidRDefault="000D597D">
      <w:pPr>
        <w:spacing w:after="0"/>
      </w:pPr>
      <w:r>
        <w:rPr>
          <w:rFonts w:ascii="Arial" w:hAnsi="Arial"/>
          <w:color w:val="5D7284"/>
        </w:rPr>
        <w:t>39:04</w:t>
      </w:r>
    </w:p>
    <w:p w14:paraId="5FE349B5" w14:textId="77777777" w:rsidR="008D2694" w:rsidRDefault="000D597D">
      <w:pPr>
        <w:spacing w:after="0"/>
      </w:pPr>
      <w:proofErr w:type="gramStart"/>
      <w:r>
        <w:rPr>
          <w:rFonts w:ascii="Arial" w:hAnsi="Arial"/>
        </w:rPr>
        <w:t>So</w:t>
      </w:r>
      <w:proofErr w:type="gramEnd"/>
      <w:r>
        <w:rPr>
          <w:rFonts w:ascii="Arial" w:hAnsi="Arial"/>
        </w:rPr>
        <w:t xml:space="preserve"> this is kind of like an actor with the questioning aspect for Did you feel that you could make the system do what you want to</w:t>
      </w:r>
      <w:r>
        <w:rPr>
          <w:rFonts w:ascii="Arial" w:hAnsi="Arial"/>
        </w:rPr>
        <w:t xml:space="preserve"> do to? Obviously not in the way that we explained before, but are going to be in any other ways? Did you feel that he could make the system do what he wanted to do?</w:t>
      </w:r>
    </w:p>
    <w:p w14:paraId="2D8F9FCA" w14:textId="77777777" w:rsidR="008D2694" w:rsidRDefault="008D2694">
      <w:pPr>
        <w:spacing w:after="0"/>
      </w:pPr>
    </w:p>
    <w:p w14:paraId="79F1C599" w14:textId="77777777" w:rsidR="008D2694" w:rsidRDefault="000D597D">
      <w:pPr>
        <w:spacing w:after="0"/>
      </w:pPr>
      <w:r>
        <w:rPr>
          <w:rFonts w:ascii="Arial" w:hAnsi="Arial"/>
          <w:color w:val="5D7284"/>
        </w:rPr>
        <w:t>39:24</w:t>
      </w:r>
    </w:p>
    <w:p w14:paraId="4B3667C8" w14:textId="77777777" w:rsidR="008D2694" w:rsidRDefault="000D597D">
      <w:pPr>
        <w:spacing w:after="0"/>
      </w:pPr>
      <w:r>
        <w:rPr>
          <w:rFonts w:ascii="Arial" w:hAnsi="Arial"/>
        </w:rPr>
        <w:t>I see, okay. I don't see any visual I don't see any images or anything like that, t</w:t>
      </w:r>
      <w:r>
        <w:rPr>
          <w:rFonts w:ascii="Arial" w:hAnsi="Arial"/>
        </w:rPr>
        <w:t xml:space="preserve">hat were being shared. To me, that was the big difference between just looking at this as an interface and looking at something like Twitter as an interface is they're similar in many ways, but Twitter does break the block text. You know, </w:t>
      </w:r>
      <w:proofErr w:type="gramStart"/>
      <w:r>
        <w:rPr>
          <w:rFonts w:ascii="Arial" w:hAnsi="Arial"/>
        </w:rPr>
        <w:t>once in a while</w:t>
      </w:r>
      <w:proofErr w:type="gramEnd"/>
      <w:r>
        <w:rPr>
          <w:rFonts w:ascii="Arial" w:hAnsi="Arial"/>
        </w:rPr>
        <w:t xml:space="preserve"> w</w:t>
      </w:r>
      <w:r>
        <w:rPr>
          <w:rFonts w:ascii="Arial" w:hAnsi="Arial"/>
        </w:rPr>
        <w:t xml:space="preserve">ith someone posting an image or a link or a video or something like that. To me, that's always a nice thing. </w:t>
      </w:r>
      <w:proofErr w:type="gramStart"/>
      <w:r>
        <w:rPr>
          <w:rFonts w:ascii="Arial" w:hAnsi="Arial"/>
        </w:rPr>
        <w:t>So</w:t>
      </w:r>
      <w:proofErr w:type="gramEnd"/>
      <w:r>
        <w:rPr>
          <w:rFonts w:ascii="Arial" w:hAnsi="Arial"/>
        </w:rPr>
        <w:t xml:space="preserve"> I don't again, In a very sure about whether my questions I played to the prototype or to the eventual overall,</w:t>
      </w:r>
    </w:p>
    <w:p w14:paraId="01383E66" w14:textId="77777777" w:rsidR="008D2694" w:rsidRDefault="008D2694">
      <w:pPr>
        <w:spacing w:after="0"/>
      </w:pPr>
    </w:p>
    <w:p w14:paraId="65BE8141" w14:textId="77777777" w:rsidR="008D2694" w:rsidRDefault="000D597D">
      <w:pPr>
        <w:spacing w:after="0"/>
      </w:pPr>
      <w:r>
        <w:rPr>
          <w:rFonts w:ascii="Arial" w:hAnsi="Arial"/>
          <w:color w:val="5D7284"/>
        </w:rPr>
        <w:t>40:04</w:t>
      </w:r>
    </w:p>
    <w:p w14:paraId="58718F47" w14:textId="77777777" w:rsidR="008D2694" w:rsidRDefault="000D597D">
      <w:pPr>
        <w:spacing w:after="0"/>
      </w:pPr>
      <w:r>
        <w:rPr>
          <w:rFonts w:ascii="Arial" w:hAnsi="Arial"/>
        </w:rPr>
        <w:t xml:space="preserve">they can just answer to </w:t>
      </w:r>
      <w:r>
        <w:rPr>
          <w:rFonts w:ascii="Arial" w:hAnsi="Arial"/>
        </w:rPr>
        <w:t>me.</w:t>
      </w:r>
    </w:p>
    <w:p w14:paraId="179274FB" w14:textId="77777777" w:rsidR="008D2694" w:rsidRDefault="008D2694">
      <w:pPr>
        <w:spacing w:after="0"/>
      </w:pPr>
    </w:p>
    <w:p w14:paraId="689E8105" w14:textId="77777777" w:rsidR="008D2694" w:rsidRDefault="000D597D">
      <w:pPr>
        <w:spacing w:after="0"/>
      </w:pPr>
      <w:r>
        <w:rPr>
          <w:rFonts w:ascii="Arial" w:hAnsi="Arial"/>
          <w:color w:val="5D7284"/>
        </w:rPr>
        <w:t>40:06</w:t>
      </w:r>
    </w:p>
    <w:p w14:paraId="23C893BB" w14:textId="77777777" w:rsidR="008D2694" w:rsidRDefault="000D597D">
      <w:pPr>
        <w:spacing w:after="0"/>
      </w:pPr>
      <w:r>
        <w:rPr>
          <w:rFonts w:ascii="Arial" w:hAnsi="Arial"/>
        </w:rPr>
        <w:t xml:space="preserve">So, yeah, so there are there are a lot of obvious links that I couldn't follow. But if those links came with previews or something that I think that would just look more friendly, which is something that I would like from a social media website </w:t>
      </w:r>
      <w:r>
        <w:rPr>
          <w:rFonts w:ascii="Arial" w:hAnsi="Arial"/>
        </w:rPr>
        <w:t>if I were using them. Right now, it's a, you know, a bunch of blocks right after another, which I'm fine with because of the newness to it for me right now. But I don't know if it's sustainable over many weeks.</w:t>
      </w:r>
    </w:p>
    <w:p w14:paraId="60D82A86" w14:textId="77777777" w:rsidR="008D2694" w:rsidRDefault="008D2694">
      <w:pPr>
        <w:spacing w:after="0"/>
      </w:pPr>
    </w:p>
    <w:p w14:paraId="5FE43C5B" w14:textId="77777777" w:rsidR="008D2694" w:rsidRDefault="000D597D">
      <w:pPr>
        <w:spacing w:after="0"/>
      </w:pPr>
      <w:r>
        <w:rPr>
          <w:rFonts w:ascii="Arial" w:hAnsi="Arial"/>
          <w:color w:val="5D7284"/>
        </w:rPr>
        <w:t>40:38</w:t>
      </w:r>
    </w:p>
    <w:p w14:paraId="51EC5B8E" w14:textId="77777777" w:rsidR="008D2694" w:rsidRDefault="000D597D">
      <w:pPr>
        <w:spacing w:after="0"/>
      </w:pPr>
      <w:r>
        <w:rPr>
          <w:rFonts w:ascii="Arial" w:hAnsi="Arial"/>
        </w:rPr>
        <w:t xml:space="preserve">Interesting. </w:t>
      </w:r>
      <w:proofErr w:type="gramStart"/>
      <w:r>
        <w:rPr>
          <w:rFonts w:ascii="Arial" w:hAnsi="Arial"/>
        </w:rPr>
        <w:t>So</w:t>
      </w:r>
      <w:proofErr w:type="gramEnd"/>
      <w:r>
        <w:rPr>
          <w:rFonts w:ascii="Arial" w:hAnsi="Arial"/>
        </w:rPr>
        <w:t xml:space="preserve"> did you find any of th</w:t>
      </w:r>
      <w:r>
        <w:rPr>
          <w:rFonts w:ascii="Arial" w:hAnsi="Arial"/>
        </w:rPr>
        <w:t>e interactions confusing?</w:t>
      </w:r>
    </w:p>
    <w:p w14:paraId="73813106" w14:textId="77777777" w:rsidR="008D2694" w:rsidRDefault="008D2694">
      <w:pPr>
        <w:spacing w:after="0"/>
      </w:pPr>
    </w:p>
    <w:p w14:paraId="3E42963C" w14:textId="77777777" w:rsidR="008D2694" w:rsidRDefault="000D597D">
      <w:pPr>
        <w:spacing w:after="0"/>
      </w:pPr>
      <w:r>
        <w:rPr>
          <w:rFonts w:ascii="Arial" w:hAnsi="Arial"/>
          <w:color w:val="5D7284"/>
        </w:rPr>
        <w:lastRenderedPageBreak/>
        <w:t>40:43</w:t>
      </w:r>
    </w:p>
    <w:p w14:paraId="1B8A5ABC" w14:textId="77777777" w:rsidR="008D2694" w:rsidRDefault="000D597D">
      <w:pPr>
        <w:spacing w:after="0"/>
      </w:pPr>
      <w:r>
        <w:rPr>
          <w:rFonts w:ascii="Arial" w:hAnsi="Arial"/>
        </w:rPr>
        <w:t xml:space="preserve">No, not really, because I they were all right now. They're all from me. </w:t>
      </w:r>
      <w:proofErr w:type="gramStart"/>
      <w:r>
        <w:rPr>
          <w:rFonts w:ascii="Arial" w:hAnsi="Arial"/>
        </w:rPr>
        <w:t>So</w:t>
      </w:r>
      <w:proofErr w:type="gramEnd"/>
      <w:r>
        <w:rPr>
          <w:rFonts w:ascii="Arial" w:hAnsi="Arial"/>
        </w:rPr>
        <w:t xml:space="preserve"> in that sense, no. I would have. </w:t>
      </w:r>
      <w:proofErr w:type="gramStart"/>
      <w:r>
        <w:rPr>
          <w:rFonts w:ascii="Arial" w:hAnsi="Arial"/>
        </w:rPr>
        <w:t>So</w:t>
      </w:r>
      <w:proofErr w:type="gramEnd"/>
      <w:r>
        <w:rPr>
          <w:rFonts w:ascii="Arial" w:hAnsi="Arial"/>
        </w:rPr>
        <w:t xml:space="preserve"> I enjoyed what you said the two, it is one more click. But the two colors that are Oh, it is it's not a </w:t>
      </w:r>
      <w:r>
        <w:rPr>
          <w:rFonts w:ascii="Arial" w:hAnsi="Arial"/>
        </w:rPr>
        <w:t xml:space="preserve">click because you use your color, and then you maybe see the mean. Which though to me, now that we're talking about it, it seems slightly more arbitrary to me, because the colors are not representative of how we feel about the person necessarily. You guys </w:t>
      </w:r>
      <w:r>
        <w:rPr>
          <w:rFonts w:ascii="Arial" w:hAnsi="Arial"/>
        </w:rPr>
        <w:t xml:space="preserve">know what the mood map thing that? </w:t>
      </w:r>
      <w:proofErr w:type="gramStart"/>
      <w:r>
        <w:rPr>
          <w:rFonts w:ascii="Arial" w:hAnsi="Arial"/>
        </w:rPr>
        <w:t>So</w:t>
      </w:r>
      <w:proofErr w:type="gramEnd"/>
      <w:r>
        <w:rPr>
          <w:rFonts w:ascii="Arial" w:hAnsi="Arial"/>
        </w:rPr>
        <w:t xml:space="preserve"> I felt this was very similar to this. You know, mood maps are? And I don't </w:t>
      </w:r>
      <w:proofErr w:type="gramStart"/>
      <w:r>
        <w:rPr>
          <w:rFonts w:ascii="Arial" w:hAnsi="Arial"/>
        </w:rPr>
        <w:t>know, if</w:t>
      </w:r>
      <w:proofErr w:type="gramEnd"/>
      <w:r>
        <w:rPr>
          <w:rFonts w:ascii="Arial" w:hAnsi="Arial"/>
        </w:rPr>
        <w:t xml:space="preserve"> everyone who used mood maps necessarily associated sort of stereotypical colors. Means I. Yeah, some people with love or blue means so</w:t>
      </w:r>
      <w:r>
        <w:rPr>
          <w:rFonts w:ascii="Arial" w:hAnsi="Arial"/>
        </w:rPr>
        <w:t xml:space="preserve">mewhat like there. Yeah, I don't think people associated stereotypes. </w:t>
      </w:r>
      <w:proofErr w:type="gramStart"/>
      <w:r>
        <w:rPr>
          <w:rFonts w:ascii="Arial" w:hAnsi="Arial"/>
        </w:rPr>
        <w:t>So</w:t>
      </w:r>
      <w:proofErr w:type="gramEnd"/>
      <w:r>
        <w:rPr>
          <w:rFonts w:ascii="Arial" w:hAnsi="Arial"/>
        </w:rPr>
        <w:t xml:space="preserve"> I don't know what the mean of colors would. Whether that would necessarily mean something, like, that's a nice, you know, like psychology experiment or socio sociology experiment or s</w:t>
      </w:r>
      <w:r>
        <w:rPr>
          <w:rFonts w:ascii="Arial" w:hAnsi="Arial"/>
        </w:rPr>
        <w:t>omething like that. But that would have been interesting. Anything other than that lead captured.</w:t>
      </w:r>
    </w:p>
    <w:p w14:paraId="25C79718" w14:textId="77777777" w:rsidR="008D2694" w:rsidRDefault="008D2694">
      <w:pPr>
        <w:spacing w:after="0"/>
      </w:pPr>
    </w:p>
    <w:p w14:paraId="74FC416B" w14:textId="77777777" w:rsidR="008D2694" w:rsidRDefault="000D597D">
      <w:pPr>
        <w:spacing w:after="0"/>
      </w:pPr>
      <w:r>
        <w:rPr>
          <w:rFonts w:ascii="Arial" w:hAnsi="Arial"/>
          <w:color w:val="5D7284"/>
        </w:rPr>
        <w:t>42:09</w:t>
      </w:r>
    </w:p>
    <w:p w14:paraId="0C668D93" w14:textId="77777777" w:rsidR="008D2694" w:rsidRDefault="000D597D">
      <w:pPr>
        <w:spacing w:after="0"/>
      </w:pPr>
      <w:r>
        <w:rPr>
          <w:rFonts w:ascii="Arial" w:hAnsi="Arial"/>
        </w:rPr>
        <w:t>Now, I want to move into this bit about his own personal experience,</w:t>
      </w:r>
    </w:p>
    <w:p w14:paraId="555202DD" w14:textId="77777777" w:rsidR="008D2694" w:rsidRDefault="008D2694">
      <w:pPr>
        <w:spacing w:after="0"/>
      </w:pPr>
    </w:p>
    <w:p w14:paraId="4644B68B" w14:textId="77777777" w:rsidR="008D2694" w:rsidRDefault="000D597D">
      <w:pPr>
        <w:spacing w:after="0"/>
      </w:pPr>
      <w:r>
        <w:rPr>
          <w:rFonts w:ascii="Arial" w:hAnsi="Arial"/>
          <w:color w:val="5D7284"/>
        </w:rPr>
        <w:t>42:11</w:t>
      </w:r>
    </w:p>
    <w:p w14:paraId="551BDFAA" w14:textId="77777777" w:rsidR="008D2694" w:rsidRDefault="000D597D">
      <w:pPr>
        <w:spacing w:after="0"/>
      </w:pPr>
      <w:r>
        <w:rPr>
          <w:rFonts w:ascii="Arial" w:hAnsi="Arial"/>
        </w:rPr>
        <w:t>I guess.</w:t>
      </w:r>
    </w:p>
    <w:p w14:paraId="29606F8D" w14:textId="77777777" w:rsidR="008D2694" w:rsidRDefault="008D2694">
      <w:pPr>
        <w:spacing w:after="0"/>
      </w:pPr>
    </w:p>
    <w:p w14:paraId="73A4322F" w14:textId="77777777" w:rsidR="008D2694" w:rsidRDefault="000D597D">
      <w:pPr>
        <w:spacing w:after="0"/>
      </w:pPr>
      <w:r>
        <w:rPr>
          <w:rFonts w:ascii="Arial" w:hAnsi="Arial"/>
          <w:color w:val="5D7284"/>
        </w:rPr>
        <w:t>42:13</w:t>
      </w:r>
    </w:p>
    <w:p w14:paraId="7D263D97" w14:textId="77777777" w:rsidR="008D2694" w:rsidRDefault="000D597D">
      <w:pPr>
        <w:spacing w:after="0"/>
      </w:pPr>
      <w:r>
        <w:rPr>
          <w:rFonts w:ascii="Arial" w:hAnsi="Arial"/>
        </w:rPr>
        <w:t xml:space="preserve">Maybe I should say it this way, who </w:t>
      </w:r>
      <w:proofErr w:type="gramStart"/>
      <w:r>
        <w:rPr>
          <w:rFonts w:ascii="Arial" w:hAnsi="Arial"/>
        </w:rPr>
        <w:t>actually did</w:t>
      </w:r>
      <w:proofErr w:type="gramEnd"/>
      <w:r>
        <w:rPr>
          <w:rFonts w:ascii="Arial" w:hAnsi="Arial"/>
        </w:rPr>
        <w:t xml:space="preserve"> social med</w:t>
      </w:r>
      <w:r>
        <w:rPr>
          <w:rFonts w:ascii="Arial" w:hAnsi="Arial"/>
        </w:rPr>
        <w:t>ia play in your life?</w:t>
      </w:r>
    </w:p>
    <w:p w14:paraId="3F15C843" w14:textId="77777777" w:rsidR="008D2694" w:rsidRDefault="008D2694">
      <w:pPr>
        <w:spacing w:after="0"/>
      </w:pPr>
    </w:p>
    <w:p w14:paraId="41B0764D" w14:textId="77777777" w:rsidR="008D2694" w:rsidRDefault="000D597D">
      <w:pPr>
        <w:spacing w:after="0"/>
      </w:pPr>
      <w:r>
        <w:rPr>
          <w:rFonts w:ascii="Arial" w:hAnsi="Arial"/>
          <w:color w:val="5D7284"/>
        </w:rPr>
        <w:t>42:18</w:t>
      </w:r>
    </w:p>
    <w:p w14:paraId="29B73826" w14:textId="77777777" w:rsidR="008D2694" w:rsidRDefault="000D597D">
      <w:pPr>
        <w:spacing w:after="0"/>
      </w:pPr>
      <w:r>
        <w:rPr>
          <w:rFonts w:ascii="Arial" w:hAnsi="Arial"/>
        </w:rPr>
        <w:t>Sure. So okay, so I use social media from 2006 or so. But that was not heavy. Usually until 2008 2008 to 2018, I was a fairly I kind of not like a hip, I guess I live user means something totally different. Now, I wasn't scroll</w:t>
      </w:r>
      <w:r>
        <w:rPr>
          <w:rFonts w:ascii="Arial" w:hAnsi="Arial"/>
        </w:rPr>
        <w:t xml:space="preserve">ing through all the time. But I spent a substantial amount of time on social media, it was primarily Facebook, it was awkward for like the first year or so before that went. up my primary usage was, so I did, I moved my country from a school to undergrad. </w:t>
      </w:r>
      <w:proofErr w:type="gramStart"/>
      <w:r>
        <w:rPr>
          <w:rFonts w:ascii="Arial" w:hAnsi="Arial"/>
        </w:rPr>
        <w:t>So</w:t>
      </w:r>
      <w:proofErr w:type="gramEnd"/>
      <w:r>
        <w:rPr>
          <w:rFonts w:ascii="Arial" w:hAnsi="Arial"/>
        </w:rPr>
        <w:t xml:space="preserve"> there was a large and very large group of friends back home. And I know it's a cliche to say, you know, you use Facebook to keep in touch, but that's primarily what I was doing. As a means of being in communication with them, I did put up a lot of statu</w:t>
      </w:r>
      <w:r>
        <w:rPr>
          <w:rFonts w:ascii="Arial" w:hAnsi="Arial"/>
        </w:rPr>
        <w:t>ses throughout you know, I enjoyed the lights back then. Absolutely. And then the other thing that necessitated Facebook for me quite a lot was that during the few groups that I was a part of, maybe like something like three or four groups on campus at dif</w:t>
      </w:r>
      <w:r>
        <w:rPr>
          <w:rFonts w:ascii="Arial" w:hAnsi="Arial"/>
        </w:rPr>
        <w:t xml:space="preserve">ferent universities that had their own Facebook page, not public page, but that was the sort of the primary medium of communication and virtual socializing or announcements or planning or anything. So that required me to also have faith not just messenger </w:t>
      </w:r>
      <w:r>
        <w:rPr>
          <w:rFonts w:ascii="Arial" w:hAnsi="Arial"/>
        </w:rPr>
        <w:t xml:space="preserve">but fit specifically like a Facebook account to be part of those. So that's even when my usage maybe make use it in the sense of, you know, posting things publicly and so on. Even when those were decreasing a little bit, I still had to be part of Facebook </w:t>
      </w:r>
      <w:r>
        <w:rPr>
          <w:rFonts w:ascii="Arial" w:hAnsi="Arial"/>
        </w:rPr>
        <w:t xml:space="preserve">in 2018 not sure how this aligns with your study, but in 2018 I did feel that </w:t>
      </w:r>
      <w:proofErr w:type="spellStart"/>
      <w:r>
        <w:rPr>
          <w:rFonts w:ascii="Arial" w:hAnsi="Arial"/>
        </w:rPr>
        <w:t>eremo</w:t>
      </w:r>
      <w:proofErr w:type="spellEnd"/>
      <w:r>
        <w:rPr>
          <w:rFonts w:ascii="Arial" w:hAnsi="Arial"/>
        </w:rPr>
        <w:t xml:space="preserve"> </w:t>
      </w:r>
      <w:proofErr w:type="gramStart"/>
      <w:r>
        <w:rPr>
          <w:rFonts w:ascii="Arial" w:hAnsi="Arial"/>
        </w:rPr>
        <w:t>To</w:t>
      </w:r>
      <w:proofErr w:type="gramEnd"/>
      <w:r>
        <w:rPr>
          <w:rFonts w:ascii="Arial" w:hAnsi="Arial"/>
        </w:rPr>
        <w:t xml:space="preserve"> reckoning where he felt like this is now also official conversation, but that you know, social media was not necessarily making me happy or satisfied. And in fact, it wa</w:t>
      </w:r>
      <w:r>
        <w:rPr>
          <w:rFonts w:ascii="Arial" w:hAnsi="Arial"/>
        </w:rPr>
        <w:t xml:space="preserve">s giving me a lot of anxiety often. </w:t>
      </w:r>
      <w:proofErr w:type="gramStart"/>
      <w:r>
        <w:rPr>
          <w:rFonts w:ascii="Arial" w:hAnsi="Arial"/>
        </w:rPr>
        <w:t>So</w:t>
      </w:r>
      <w:proofErr w:type="gramEnd"/>
      <w:r>
        <w:rPr>
          <w:rFonts w:ascii="Arial" w:hAnsi="Arial"/>
        </w:rPr>
        <w:t xml:space="preserve"> I just went off it just deactivated Facebook completely and then I </w:t>
      </w:r>
      <w:proofErr w:type="spellStart"/>
      <w:r>
        <w:rPr>
          <w:rFonts w:ascii="Arial" w:hAnsi="Arial"/>
        </w:rPr>
        <w:t>I</w:t>
      </w:r>
      <w:proofErr w:type="spellEnd"/>
      <w:r>
        <w:rPr>
          <w:rFonts w:ascii="Arial" w:hAnsi="Arial"/>
        </w:rPr>
        <w:t xml:space="preserve"> have never felt the need to go back to social media system. I </w:t>
      </w:r>
      <w:proofErr w:type="spellStart"/>
      <w:r>
        <w:rPr>
          <w:rFonts w:ascii="Arial" w:hAnsi="Arial"/>
        </w:rPr>
        <w:t>I</w:t>
      </w:r>
      <w:proofErr w:type="spellEnd"/>
      <w:r>
        <w:rPr>
          <w:rFonts w:ascii="Arial" w:hAnsi="Arial"/>
        </w:rPr>
        <w:t xml:space="preserve"> understand the rise of Twitter and Instagram, and the more I guess the more </w:t>
      </w:r>
      <w:proofErr w:type="spellStart"/>
      <w:r>
        <w:rPr>
          <w:rFonts w:ascii="Arial" w:hAnsi="Arial"/>
        </w:rPr>
        <w:t>faggy</w:t>
      </w:r>
      <w:proofErr w:type="spellEnd"/>
      <w:r>
        <w:rPr>
          <w:rFonts w:ascii="Arial" w:hAnsi="Arial"/>
        </w:rPr>
        <w:t xml:space="preserve"> th</w:t>
      </w:r>
      <w:r>
        <w:rPr>
          <w:rFonts w:ascii="Arial" w:hAnsi="Arial"/>
        </w:rPr>
        <w:t xml:space="preserve">ings will become. But I never felt this </w:t>
      </w:r>
      <w:r>
        <w:rPr>
          <w:rFonts w:ascii="Arial" w:hAnsi="Arial"/>
        </w:rPr>
        <w:lastRenderedPageBreak/>
        <w:t xml:space="preserve">You </w:t>
      </w:r>
      <w:proofErr w:type="gramStart"/>
      <w:r>
        <w:rPr>
          <w:rFonts w:ascii="Arial" w:hAnsi="Arial"/>
        </w:rPr>
        <w:t>know,</w:t>
      </w:r>
      <w:proofErr w:type="gramEnd"/>
      <w:r>
        <w:rPr>
          <w:rFonts w:ascii="Arial" w:hAnsi="Arial"/>
        </w:rPr>
        <w:t xml:space="preserve"> this always comes back to me. It's good that it exists. It is connecting some people, but I don't </w:t>
      </w:r>
      <w:proofErr w:type="gramStart"/>
      <w:r>
        <w:rPr>
          <w:rFonts w:ascii="Arial" w:hAnsi="Arial"/>
        </w:rPr>
        <w:t>actually need</w:t>
      </w:r>
      <w:proofErr w:type="gramEnd"/>
      <w:r>
        <w:rPr>
          <w:rFonts w:ascii="Arial" w:hAnsi="Arial"/>
        </w:rPr>
        <w:t xml:space="preserve"> it at all. Does that answer the question? Yeah, it does.</w:t>
      </w:r>
    </w:p>
    <w:p w14:paraId="74F1CAEA" w14:textId="77777777" w:rsidR="008D2694" w:rsidRDefault="008D2694">
      <w:pPr>
        <w:spacing w:after="0"/>
      </w:pPr>
    </w:p>
    <w:p w14:paraId="7B026D4A" w14:textId="77777777" w:rsidR="008D2694" w:rsidRDefault="000D597D">
      <w:pPr>
        <w:spacing w:after="0"/>
      </w:pPr>
      <w:r>
        <w:rPr>
          <w:rFonts w:ascii="Arial" w:hAnsi="Arial"/>
          <w:color w:val="5D7284"/>
        </w:rPr>
        <w:t>45:13</w:t>
      </w:r>
    </w:p>
    <w:p w14:paraId="27279A82" w14:textId="77777777" w:rsidR="008D2694" w:rsidRDefault="000D597D">
      <w:pPr>
        <w:spacing w:after="0"/>
      </w:pPr>
      <w:proofErr w:type="gramStart"/>
      <w:r>
        <w:rPr>
          <w:rFonts w:ascii="Arial" w:hAnsi="Arial"/>
        </w:rPr>
        <w:t>So</w:t>
      </w:r>
      <w:proofErr w:type="gramEnd"/>
      <w:r>
        <w:rPr>
          <w:rFonts w:ascii="Arial" w:hAnsi="Arial"/>
        </w:rPr>
        <w:t xml:space="preserve"> let's imagine if you were t</w:t>
      </w:r>
      <w:r>
        <w:rPr>
          <w:rFonts w:ascii="Arial" w:hAnsi="Arial"/>
        </w:rPr>
        <w:t xml:space="preserve">o give it another chance here. Do you have a </w:t>
      </w:r>
      <w:proofErr w:type="gramStart"/>
      <w:r>
        <w:rPr>
          <w:rFonts w:ascii="Arial" w:hAnsi="Arial"/>
        </w:rPr>
        <w:t>thoughts</w:t>
      </w:r>
      <w:proofErr w:type="gramEnd"/>
      <w:r>
        <w:rPr>
          <w:rFonts w:ascii="Arial" w:hAnsi="Arial"/>
        </w:rPr>
        <w:t xml:space="preserve"> about social media fashion in the future? That's 20 years in the future? What would you want to see?</w:t>
      </w:r>
    </w:p>
    <w:p w14:paraId="355F32FC" w14:textId="77777777" w:rsidR="008D2694" w:rsidRDefault="008D2694">
      <w:pPr>
        <w:spacing w:after="0"/>
      </w:pPr>
    </w:p>
    <w:p w14:paraId="2033CB82" w14:textId="77777777" w:rsidR="008D2694" w:rsidRDefault="000D597D">
      <w:pPr>
        <w:spacing w:after="0"/>
      </w:pPr>
      <w:r>
        <w:rPr>
          <w:rFonts w:ascii="Arial" w:hAnsi="Arial"/>
          <w:color w:val="5D7284"/>
        </w:rPr>
        <w:t>45:28</w:t>
      </w:r>
    </w:p>
    <w:p w14:paraId="7E130B85" w14:textId="77777777" w:rsidR="008D2694" w:rsidRDefault="000D597D">
      <w:pPr>
        <w:spacing w:after="0"/>
      </w:pPr>
      <w:r>
        <w:rPr>
          <w:rFonts w:ascii="Arial" w:hAnsi="Arial"/>
        </w:rPr>
        <w:t xml:space="preserve">20 years in the future? I would want a teleportation device. I think it's generally </w:t>
      </w:r>
      <w:proofErr w:type="gramStart"/>
      <w:r>
        <w:rPr>
          <w:rFonts w:ascii="Arial" w:hAnsi="Arial"/>
        </w:rPr>
        <w:t>think</w:t>
      </w:r>
      <w:proofErr w:type="gramEnd"/>
      <w:r>
        <w:rPr>
          <w:rFonts w:ascii="Arial" w:hAnsi="Arial"/>
        </w:rPr>
        <w:t xml:space="preserve"> that</w:t>
      </w:r>
      <w:r>
        <w:rPr>
          <w:rFonts w:ascii="Arial" w:hAnsi="Arial"/>
        </w:rPr>
        <w:t>'s a very hard to answer question, but 20 years from because we don't know anything about what even technology will look like. And I'm imagining that I don't know what I would want to see or what I would expect to</w:t>
      </w:r>
    </w:p>
    <w:p w14:paraId="3BADF097" w14:textId="77777777" w:rsidR="008D2694" w:rsidRDefault="008D2694">
      <w:pPr>
        <w:spacing w:after="0"/>
      </w:pPr>
    </w:p>
    <w:p w14:paraId="1AF3B3B0" w14:textId="77777777" w:rsidR="008D2694" w:rsidRDefault="000D597D">
      <w:pPr>
        <w:spacing w:after="0"/>
      </w:pPr>
      <w:r>
        <w:rPr>
          <w:rFonts w:ascii="Arial" w:hAnsi="Arial"/>
          <w:color w:val="5D7284"/>
        </w:rPr>
        <w:t>45:53</w:t>
      </w:r>
    </w:p>
    <w:p w14:paraId="124130D2" w14:textId="77777777" w:rsidR="008D2694" w:rsidRDefault="000D597D">
      <w:pPr>
        <w:spacing w:after="0"/>
      </w:pPr>
      <w:r>
        <w:rPr>
          <w:rFonts w:ascii="Arial" w:hAnsi="Arial"/>
        </w:rPr>
        <w:t xml:space="preserve">see. What do you want to see, </w:t>
      </w:r>
      <w:r>
        <w:rPr>
          <w:rFonts w:ascii="Arial" w:hAnsi="Arial"/>
        </w:rPr>
        <w:t xml:space="preserve">let's think about in terms of no restriction in any of the technology that you can think </w:t>
      </w:r>
      <w:proofErr w:type="gramStart"/>
      <w:r>
        <w:rPr>
          <w:rFonts w:ascii="Arial" w:hAnsi="Arial"/>
        </w:rPr>
        <w:t>of.</w:t>
      </w:r>
      <w:proofErr w:type="gramEnd"/>
      <w:r>
        <w:rPr>
          <w:rFonts w:ascii="Arial" w:hAnsi="Arial"/>
        </w:rPr>
        <w:t xml:space="preserve"> It's all there. Hypothetically speaking, what would you want to see on social media platforms.</w:t>
      </w:r>
    </w:p>
    <w:p w14:paraId="69FA9F82" w14:textId="77777777" w:rsidR="008D2694" w:rsidRDefault="008D2694">
      <w:pPr>
        <w:spacing w:after="0"/>
      </w:pPr>
    </w:p>
    <w:p w14:paraId="4EC63968" w14:textId="77777777" w:rsidR="008D2694" w:rsidRDefault="000D597D">
      <w:pPr>
        <w:spacing w:after="0"/>
      </w:pPr>
      <w:r>
        <w:rPr>
          <w:rFonts w:ascii="Arial" w:hAnsi="Arial"/>
          <w:color w:val="5D7284"/>
        </w:rPr>
        <w:t>46:06</w:t>
      </w:r>
    </w:p>
    <w:p w14:paraId="25953C4D" w14:textId="77777777" w:rsidR="008D2694" w:rsidRDefault="000D597D">
      <w:pPr>
        <w:spacing w:after="0"/>
      </w:pPr>
      <w:r>
        <w:rPr>
          <w:rFonts w:ascii="Arial" w:hAnsi="Arial"/>
        </w:rPr>
        <w:t>But if there is no restriction, then there's nothing stopping</w:t>
      </w:r>
      <w:r>
        <w:rPr>
          <w:rFonts w:ascii="Arial" w:hAnsi="Arial"/>
        </w:rPr>
        <w:t xml:space="preserve"> me from </w:t>
      </w:r>
      <w:proofErr w:type="gramStart"/>
      <w:r>
        <w:rPr>
          <w:rFonts w:ascii="Arial" w:hAnsi="Arial"/>
        </w:rPr>
        <w:t>actually saying</w:t>
      </w:r>
      <w:proofErr w:type="gramEnd"/>
      <w:r>
        <w:rPr>
          <w:rFonts w:ascii="Arial" w:hAnsi="Arial"/>
        </w:rPr>
        <w:t xml:space="preserve"> I would want to see, I would actually want to, let's say play, have a board game snake without actually physically being present. </w:t>
      </w:r>
      <w:proofErr w:type="gramStart"/>
      <w:r>
        <w:rPr>
          <w:rFonts w:ascii="Arial" w:hAnsi="Arial"/>
        </w:rPr>
        <w:t>So</w:t>
      </w:r>
      <w:proofErr w:type="gramEnd"/>
      <w:r>
        <w:rPr>
          <w:rFonts w:ascii="Arial" w:hAnsi="Arial"/>
        </w:rPr>
        <w:t xml:space="preserve"> if there's no restriction on technology, I can just say I want to actually feel like this is a vir</w:t>
      </w:r>
      <w:r>
        <w:rPr>
          <w:rFonts w:ascii="Arial" w:hAnsi="Arial"/>
        </w:rPr>
        <w:t xml:space="preserve">tual reality where I'm playing this arbitrary the precise and correct rendition of a board game. Sure. </w:t>
      </w:r>
      <w:proofErr w:type="gramStart"/>
      <w:r>
        <w:rPr>
          <w:rFonts w:ascii="Arial" w:hAnsi="Arial"/>
        </w:rPr>
        <w:t>So</w:t>
      </w:r>
      <w:proofErr w:type="gramEnd"/>
      <w:r>
        <w:rPr>
          <w:rFonts w:ascii="Arial" w:hAnsi="Arial"/>
        </w:rPr>
        <w:t xml:space="preserve"> no way I would want to, I would want social media 20 years from now, to facilitate the feeling of not having social media. And what it 20 years from n</w:t>
      </w:r>
      <w:r>
        <w:rPr>
          <w:rFonts w:ascii="Arial" w:hAnsi="Arial"/>
        </w:rPr>
        <w:t>ow to make it seem like, like people are in a real physical space, and we're interacting with social media can do that. I'm all for it. But I doubt that's going to happen. And in fact, I, yeah, might say I'm quite mistrustful, generally on social media, an</w:t>
      </w:r>
      <w:r>
        <w:rPr>
          <w:rFonts w:ascii="Arial" w:hAnsi="Arial"/>
        </w:rPr>
        <w:t xml:space="preserve">d I feel like realistically, I would just no real signal, I think that 20 years from now, I just want social media to be curated a little bit more by, by the, by the powers that be or by its users. And that's a lot to ask for from entire demographics. But </w:t>
      </w:r>
      <w:r>
        <w:rPr>
          <w:rFonts w:ascii="Arial" w:hAnsi="Arial"/>
        </w:rPr>
        <w:t xml:space="preserve">I think that, you know, the mood, the spread of misinformation, and the spread of a lot of curated versions of yourself that are not necessarily reflective of your, like everything that you feel. I think that that's not particularly healthy. And I think I </w:t>
      </w:r>
      <w:proofErr w:type="gramStart"/>
      <w:r>
        <w:rPr>
          <w:rFonts w:ascii="Arial" w:hAnsi="Arial"/>
        </w:rPr>
        <w:t>know,</w:t>
      </w:r>
      <w:proofErr w:type="gramEnd"/>
      <w:r>
        <w:rPr>
          <w:rFonts w:ascii="Arial" w:hAnsi="Arial"/>
        </w:rPr>
        <w:t xml:space="preserve"> some social media is better than others. But I don't necessarily see that going away anytime soon. So maybe that's a rambling and depressing answer. But</w:t>
      </w:r>
    </w:p>
    <w:p w14:paraId="69371090" w14:textId="77777777" w:rsidR="008D2694" w:rsidRDefault="008D2694">
      <w:pPr>
        <w:spacing w:after="0"/>
      </w:pPr>
    </w:p>
    <w:p w14:paraId="0083662B" w14:textId="77777777" w:rsidR="008D2694" w:rsidRDefault="000D597D">
      <w:pPr>
        <w:spacing w:after="0"/>
      </w:pPr>
      <w:r>
        <w:rPr>
          <w:rFonts w:ascii="Arial" w:hAnsi="Arial"/>
          <w:color w:val="5D7284"/>
        </w:rPr>
        <w:t>48:03</w:t>
      </w:r>
    </w:p>
    <w:p w14:paraId="4BF32AC8" w14:textId="77777777" w:rsidR="008D2694" w:rsidRDefault="000D597D">
      <w:pPr>
        <w:spacing w:after="0"/>
      </w:pPr>
      <w:r>
        <w:rPr>
          <w:rFonts w:ascii="Arial" w:hAnsi="Arial"/>
        </w:rPr>
        <w:t xml:space="preserve">should that come from the developers of social media themselves? Or can it come from like </w:t>
      </w:r>
      <w:r>
        <w:rPr>
          <w:rFonts w:ascii="Arial" w:hAnsi="Arial"/>
        </w:rPr>
        <w:t>a personalized version of it? But do you think this curation,</w:t>
      </w:r>
    </w:p>
    <w:p w14:paraId="4ABD061C" w14:textId="77777777" w:rsidR="008D2694" w:rsidRDefault="008D2694">
      <w:pPr>
        <w:spacing w:after="0"/>
      </w:pPr>
    </w:p>
    <w:p w14:paraId="50A0421A" w14:textId="77777777" w:rsidR="008D2694" w:rsidRDefault="000D597D">
      <w:pPr>
        <w:spacing w:after="0"/>
      </w:pPr>
      <w:r>
        <w:rPr>
          <w:rFonts w:ascii="Arial" w:hAnsi="Arial"/>
          <w:color w:val="5D7284"/>
        </w:rPr>
        <w:t>48:14</w:t>
      </w:r>
    </w:p>
    <w:p w14:paraId="2F14C8CC" w14:textId="77777777" w:rsidR="008D2694" w:rsidRDefault="000D597D">
      <w:pPr>
        <w:spacing w:after="0"/>
      </w:pPr>
      <w:r>
        <w:rPr>
          <w:rFonts w:ascii="Arial" w:hAnsi="Arial"/>
        </w:rPr>
        <w:t xml:space="preserve">the developers of social media only respond to the user's </w:t>
      </w:r>
      <w:proofErr w:type="gramStart"/>
      <w:r>
        <w:rPr>
          <w:rFonts w:ascii="Arial" w:hAnsi="Arial"/>
        </w:rPr>
        <w:t>needs</w:t>
      </w:r>
      <w:proofErr w:type="gramEnd"/>
      <w:r>
        <w:rPr>
          <w:rFonts w:ascii="Arial" w:hAnsi="Arial"/>
        </w:rPr>
        <w:t xml:space="preserve"> and they get there, that's why that's why they exist. I think as a species, our attention span generally is becoming shorte</w:t>
      </w:r>
      <w:r>
        <w:rPr>
          <w:rFonts w:ascii="Arial" w:hAnsi="Arial"/>
        </w:rPr>
        <w:t xml:space="preserve">r and shorter, which is why you why Twitter is long now. Right? So now you have, I guess, Twitter did increase to do 80. But </w:t>
      </w:r>
      <w:proofErr w:type="spellStart"/>
      <w:proofErr w:type="gramStart"/>
      <w:r>
        <w:rPr>
          <w:rFonts w:ascii="Arial" w:hAnsi="Arial"/>
        </w:rPr>
        <w:t>But</w:t>
      </w:r>
      <w:proofErr w:type="spellEnd"/>
      <w:proofErr w:type="gramEnd"/>
      <w:r>
        <w:rPr>
          <w:rFonts w:ascii="Arial" w:hAnsi="Arial"/>
        </w:rPr>
        <w:t xml:space="preserve"> you, you get a you get more and more things of, you know, minimizing clicks, scrolling through dooms running, not always doing </w:t>
      </w:r>
      <w:r>
        <w:rPr>
          <w:rFonts w:ascii="Arial" w:hAnsi="Arial"/>
        </w:rPr>
        <w:t xml:space="preserve">scrolling, but you know, just very quick content that you don't have to </w:t>
      </w:r>
      <w:r>
        <w:rPr>
          <w:rFonts w:ascii="Arial" w:hAnsi="Arial"/>
        </w:rPr>
        <w:lastRenderedPageBreak/>
        <w:t>sit through or engage. Hence, I think, the rise of Tik Tok, hence, the rise of, you know, many, many number of social media sites. So in in those times, I think that that's just an exa</w:t>
      </w:r>
      <w:r>
        <w:rPr>
          <w:rFonts w:ascii="Arial" w:hAnsi="Arial"/>
        </w:rPr>
        <w:t xml:space="preserve">mple to see that I can only blame to social media developers for something like this. I do think they have a responsibility for people in positions of power, let's say if they spread some misinformation that could </w:t>
      </w:r>
      <w:proofErr w:type="gramStart"/>
      <w:r>
        <w:rPr>
          <w:rFonts w:ascii="Arial" w:hAnsi="Arial"/>
        </w:rPr>
        <w:t>actually actively</w:t>
      </w:r>
      <w:proofErr w:type="gramEnd"/>
      <w:r>
        <w:rPr>
          <w:rFonts w:ascii="Arial" w:hAnsi="Arial"/>
        </w:rPr>
        <w:t xml:space="preserve"> cause harm, then yes, ab</w:t>
      </w:r>
      <w:r>
        <w:rPr>
          <w:rFonts w:ascii="Arial" w:hAnsi="Arial"/>
        </w:rPr>
        <w:t xml:space="preserve">solutely. It is. The it is it, there is a role to play for someone who's </w:t>
      </w:r>
      <w:proofErr w:type="gramStart"/>
      <w:r>
        <w:rPr>
          <w:rFonts w:ascii="Arial" w:hAnsi="Arial"/>
        </w:rPr>
        <w:t>actually part</w:t>
      </w:r>
      <w:proofErr w:type="gramEnd"/>
      <w:r>
        <w:rPr>
          <w:rFonts w:ascii="Arial" w:hAnsi="Arial"/>
        </w:rPr>
        <w:t xml:space="preserve"> of the admin of let's say, something like Twitter or Facebook or whatever to depending on the egregiousness of the post to either take it down or put a slap warning on i</w:t>
      </w:r>
      <w:r>
        <w:rPr>
          <w:rFonts w:ascii="Arial" w:hAnsi="Arial"/>
        </w:rPr>
        <w:t>t or something like that. So yes, absolutely. That exists. But I but to a very large extent policing, even ordinary people who are not necessarily in positions of power that is absolutely an infringement of rights. And I think that that's something that we</w:t>
      </w:r>
      <w:r>
        <w:rPr>
          <w:rFonts w:ascii="Arial" w:hAnsi="Arial"/>
        </w:rPr>
        <w:t xml:space="preserve"> can't necessarily hold people hold </w:t>
      </w:r>
      <w:proofErr w:type="gramStart"/>
      <w:r>
        <w:rPr>
          <w:rFonts w:ascii="Arial" w:hAnsi="Arial"/>
        </w:rPr>
        <w:t>The</w:t>
      </w:r>
      <w:proofErr w:type="gramEnd"/>
      <w:r>
        <w:rPr>
          <w:rFonts w:ascii="Arial" w:hAnsi="Arial"/>
        </w:rPr>
        <w:t xml:space="preserve"> owner so there's those are like the admin of social media. But yeah, you know, like that's there's a, there's a balance, which</w:t>
      </w:r>
    </w:p>
    <w:p w14:paraId="4B67FC6C" w14:textId="77777777" w:rsidR="008D2694" w:rsidRDefault="008D2694">
      <w:pPr>
        <w:spacing w:after="0"/>
      </w:pPr>
    </w:p>
    <w:p w14:paraId="6F4B8B8E" w14:textId="77777777" w:rsidR="008D2694" w:rsidRDefault="000D597D">
      <w:pPr>
        <w:spacing w:after="0"/>
      </w:pPr>
      <w:r>
        <w:rPr>
          <w:rFonts w:ascii="Arial" w:hAnsi="Arial"/>
          <w:color w:val="5D7284"/>
        </w:rPr>
        <w:t>50:08</w:t>
      </w:r>
    </w:p>
    <w:p w14:paraId="4035BC00" w14:textId="77777777" w:rsidR="008D2694" w:rsidRDefault="000D597D">
      <w:pPr>
        <w:spacing w:after="0"/>
      </w:pPr>
      <w:r>
        <w:rPr>
          <w:rFonts w:ascii="Arial" w:hAnsi="Arial"/>
        </w:rPr>
        <w:t>needs to be should come from both sides. So just kind of like building on top of t</w:t>
      </w:r>
      <w:r>
        <w:rPr>
          <w:rFonts w:ascii="Arial" w:hAnsi="Arial"/>
        </w:rPr>
        <w:t>his.</w:t>
      </w:r>
    </w:p>
    <w:p w14:paraId="687A17C0" w14:textId="77777777" w:rsidR="008D2694" w:rsidRDefault="008D2694">
      <w:pPr>
        <w:spacing w:after="0"/>
      </w:pPr>
    </w:p>
    <w:p w14:paraId="2EEE1318" w14:textId="77777777" w:rsidR="008D2694" w:rsidRDefault="000D597D">
      <w:pPr>
        <w:spacing w:after="0"/>
      </w:pPr>
      <w:r>
        <w:rPr>
          <w:rFonts w:ascii="Arial" w:hAnsi="Arial"/>
          <w:color w:val="5D7284"/>
        </w:rPr>
        <w:t>50:16</w:t>
      </w:r>
    </w:p>
    <w:p w14:paraId="7E5F3A3C" w14:textId="77777777" w:rsidR="008D2694" w:rsidRDefault="000D597D">
      <w:pPr>
        <w:spacing w:after="0"/>
      </w:pPr>
      <w:r>
        <w:rPr>
          <w:rFonts w:ascii="Arial" w:hAnsi="Arial"/>
        </w:rPr>
        <w:t xml:space="preserve">Do you think that the purpose </w:t>
      </w:r>
      <w:proofErr w:type="gramStart"/>
      <w:r>
        <w:rPr>
          <w:rFonts w:ascii="Arial" w:hAnsi="Arial"/>
        </w:rPr>
        <w:t>of</w:t>
      </w:r>
      <w:proofErr w:type="gramEnd"/>
    </w:p>
    <w:p w14:paraId="264A0AAE" w14:textId="77777777" w:rsidR="008D2694" w:rsidRDefault="008D2694">
      <w:pPr>
        <w:spacing w:after="0"/>
      </w:pPr>
    </w:p>
    <w:p w14:paraId="01888ADC" w14:textId="77777777" w:rsidR="008D2694" w:rsidRDefault="000D597D">
      <w:pPr>
        <w:spacing w:after="0"/>
      </w:pPr>
      <w:r>
        <w:rPr>
          <w:rFonts w:ascii="Arial" w:hAnsi="Arial"/>
          <w:color w:val="5D7284"/>
        </w:rPr>
        <w:t>50:18</w:t>
      </w:r>
    </w:p>
    <w:p w14:paraId="6E43BEA2" w14:textId="77777777" w:rsidR="008D2694" w:rsidRDefault="000D597D">
      <w:pPr>
        <w:spacing w:after="0"/>
      </w:pPr>
      <w:r>
        <w:rPr>
          <w:rFonts w:ascii="Arial" w:hAnsi="Arial"/>
        </w:rPr>
        <w:t>social media will change in 20 years, and again, as the center, so both globally and your own self</w:t>
      </w:r>
    </w:p>
    <w:p w14:paraId="37F54D35" w14:textId="77777777" w:rsidR="008D2694" w:rsidRDefault="008D2694">
      <w:pPr>
        <w:spacing w:after="0"/>
      </w:pPr>
    </w:p>
    <w:p w14:paraId="589FAF1D" w14:textId="77777777" w:rsidR="008D2694" w:rsidRDefault="000D597D">
      <w:pPr>
        <w:spacing w:after="0"/>
      </w:pPr>
      <w:r>
        <w:rPr>
          <w:rFonts w:ascii="Arial" w:hAnsi="Arial"/>
          <w:color w:val="5D7284"/>
        </w:rPr>
        <w:t>50:28</w:t>
      </w:r>
    </w:p>
    <w:p w14:paraId="010DC29B" w14:textId="77777777" w:rsidR="008D2694" w:rsidRDefault="000D597D">
      <w:pPr>
        <w:spacing w:after="0"/>
      </w:pPr>
      <w:r>
        <w:rPr>
          <w:rFonts w:ascii="Arial" w:hAnsi="Arial"/>
        </w:rPr>
        <w:t>identity groups in global terms, because I don't think I'm usually the intended user of social med</w:t>
      </w:r>
      <w:r>
        <w:rPr>
          <w:rFonts w:ascii="Arial" w:hAnsi="Arial"/>
        </w:rPr>
        <w:t xml:space="preserve">ia sites. </w:t>
      </w:r>
      <w:proofErr w:type="gramStart"/>
      <w:r>
        <w:rPr>
          <w:rFonts w:ascii="Arial" w:hAnsi="Arial"/>
        </w:rPr>
        <w:t>So</w:t>
      </w:r>
      <w:proofErr w:type="gramEnd"/>
      <w:r>
        <w:rPr>
          <w:rFonts w:ascii="Arial" w:hAnsi="Arial"/>
        </w:rPr>
        <w:t xml:space="preserve"> I can go and try to answer that. The I don't think there's a single thing, which is the purpose of social media right now, I think that that was a concept from the early 2000s. Now you have, you know, what set of </w:t>
      </w:r>
      <w:proofErr w:type="gramStart"/>
      <w:r>
        <w:rPr>
          <w:rFonts w:ascii="Arial" w:hAnsi="Arial"/>
        </w:rPr>
        <w:t>social</w:t>
      </w:r>
      <w:proofErr w:type="gramEnd"/>
      <w:r>
        <w:rPr>
          <w:rFonts w:ascii="Arial" w:hAnsi="Arial"/>
        </w:rPr>
        <w:t xml:space="preserve"> which we hear a lot of </w:t>
      </w:r>
      <w:r>
        <w:rPr>
          <w:rFonts w:ascii="Arial" w:hAnsi="Arial"/>
        </w:rPr>
        <w:t xml:space="preserve">a lot, one side of social media is, you know, academic, Twitter or LinkedIn. If it's used as a social media, which it often is. </w:t>
      </w:r>
      <w:proofErr w:type="gramStart"/>
      <w:r>
        <w:rPr>
          <w:rFonts w:ascii="Arial" w:hAnsi="Arial"/>
        </w:rPr>
        <w:t>So</w:t>
      </w:r>
      <w:proofErr w:type="gramEnd"/>
      <w:r>
        <w:rPr>
          <w:rFonts w:ascii="Arial" w:hAnsi="Arial"/>
        </w:rPr>
        <w:t xml:space="preserve"> you have that, which is the more purposeful use of social media. And I think that, roughly speaking, I think networking would</w:t>
      </w:r>
      <w:r>
        <w:rPr>
          <w:rFonts w:ascii="Arial" w:hAnsi="Arial"/>
        </w:rPr>
        <w:t xml:space="preserve"> be the one term that captures that reason of social media, or to keep in touch with everybody want to know about internships, or the open </w:t>
      </w:r>
      <w:proofErr w:type="spellStart"/>
      <w:r>
        <w:rPr>
          <w:rFonts w:ascii="Arial" w:hAnsi="Arial"/>
        </w:rPr>
        <w:t>q&amp;a</w:t>
      </w:r>
      <w:proofErr w:type="spellEnd"/>
      <w:r>
        <w:rPr>
          <w:rFonts w:ascii="Arial" w:hAnsi="Arial"/>
        </w:rPr>
        <w:t xml:space="preserve">, or job offers when they </w:t>
      </w:r>
      <w:proofErr w:type="gramStart"/>
      <w:r>
        <w:rPr>
          <w:rFonts w:ascii="Arial" w:hAnsi="Arial"/>
        </w:rPr>
        <w:t>open up</w:t>
      </w:r>
      <w:proofErr w:type="gramEnd"/>
      <w:r>
        <w:rPr>
          <w:rFonts w:ascii="Arial" w:hAnsi="Arial"/>
        </w:rPr>
        <w:t xml:space="preserve"> and so on. </w:t>
      </w:r>
      <w:proofErr w:type="gramStart"/>
      <w:r>
        <w:rPr>
          <w:rFonts w:ascii="Arial" w:hAnsi="Arial"/>
        </w:rPr>
        <w:t>So</w:t>
      </w:r>
      <w:proofErr w:type="gramEnd"/>
      <w:r>
        <w:rPr>
          <w:rFonts w:ascii="Arial" w:hAnsi="Arial"/>
        </w:rPr>
        <w:t xml:space="preserve"> on the other hand, you have something like tick tock, which is mor</w:t>
      </w:r>
      <w:r>
        <w:rPr>
          <w:rFonts w:ascii="Arial" w:hAnsi="Arial"/>
        </w:rPr>
        <w:t>e about content. So how much can you create content? Can you become an influencer? Can you create a small amount of content? Give it like, what is your impact to length of video ratio or something like that? I think that's also an equally valid and widespr</w:t>
      </w:r>
      <w:r>
        <w:rPr>
          <w:rFonts w:ascii="Arial" w:hAnsi="Arial"/>
        </w:rPr>
        <w:t xml:space="preserve">ead purpose, then you have people who </w:t>
      </w:r>
      <w:proofErr w:type="gramStart"/>
      <w:r>
        <w:rPr>
          <w:rFonts w:ascii="Arial" w:hAnsi="Arial"/>
        </w:rPr>
        <w:t>actually just</w:t>
      </w:r>
      <w:proofErr w:type="gramEnd"/>
      <w:r>
        <w:rPr>
          <w:rFonts w:ascii="Arial" w:hAnsi="Arial"/>
        </w:rPr>
        <w:t xml:space="preserve"> really want to keep in touch with other people as well. And you have entire demographics, which form an echo chamber of, you know, either political or socio cultural. </w:t>
      </w:r>
      <w:proofErr w:type="gramStart"/>
      <w:r>
        <w:rPr>
          <w:rFonts w:ascii="Arial" w:hAnsi="Arial"/>
        </w:rPr>
        <w:t>So</w:t>
      </w:r>
      <w:proofErr w:type="gramEnd"/>
      <w:r>
        <w:rPr>
          <w:rFonts w:ascii="Arial" w:hAnsi="Arial"/>
        </w:rPr>
        <w:t xml:space="preserve"> I think that those are all differe</w:t>
      </w:r>
      <w:r>
        <w:rPr>
          <w:rFonts w:ascii="Arial" w:hAnsi="Arial"/>
        </w:rPr>
        <w:t xml:space="preserve">nt purposes of social media. </w:t>
      </w:r>
      <w:proofErr w:type="gramStart"/>
      <w:r>
        <w:rPr>
          <w:rFonts w:ascii="Arial" w:hAnsi="Arial"/>
        </w:rPr>
        <w:t>So</w:t>
      </w:r>
      <w:proofErr w:type="gramEnd"/>
      <w:r>
        <w:rPr>
          <w:rFonts w:ascii="Arial" w:hAnsi="Arial"/>
        </w:rPr>
        <w:t xml:space="preserve"> I think the question then becomes, which of those will endure for the next 20 years? And which </w:t>
      </w:r>
      <w:proofErr w:type="gramStart"/>
      <w:r>
        <w:rPr>
          <w:rFonts w:ascii="Arial" w:hAnsi="Arial"/>
        </w:rPr>
        <w:t>will these will</w:t>
      </w:r>
      <w:proofErr w:type="gramEnd"/>
      <w:r>
        <w:rPr>
          <w:rFonts w:ascii="Arial" w:hAnsi="Arial"/>
        </w:rPr>
        <w:t xml:space="preserve"> fizzle out? My guess is that the </w:t>
      </w:r>
      <w:proofErr w:type="spellStart"/>
      <w:r>
        <w:rPr>
          <w:rFonts w:ascii="Arial" w:hAnsi="Arial"/>
        </w:rPr>
        <w:t>the</w:t>
      </w:r>
      <w:proofErr w:type="spellEnd"/>
      <w:r>
        <w:rPr>
          <w:rFonts w:ascii="Arial" w:hAnsi="Arial"/>
        </w:rPr>
        <w:t xml:space="preserve"> first two that I mentioned, will always endure, but they're </w:t>
      </w:r>
      <w:proofErr w:type="spellStart"/>
      <w:r>
        <w:rPr>
          <w:rFonts w:ascii="Arial" w:hAnsi="Arial"/>
        </w:rPr>
        <w:t>gonna</w:t>
      </w:r>
      <w:proofErr w:type="spellEnd"/>
      <w:r>
        <w:rPr>
          <w:rFonts w:ascii="Arial" w:hAnsi="Arial"/>
        </w:rPr>
        <w:t xml:space="preserve"> manifest t</w:t>
      </w:r>
      <w:r>
        <w:rPr>
          <w:rFonts w:ascii="Arial" w:hAnsi="Arial"/>
        </w:rPr>
        <w:t xml:space="preserve">hemselves in different ways. That's my guess. People, especially in stem will always continue to actually not just in STEM, but also in many other many humanities subjects and social </w:t>
      </w:r>
      <w:proofErr w:type="gramStart"/>
      <w:r>
        <w:rPr>
          <w:rFonts w:ascii="Arial" w:hAnsi="Arial"/>
        </w:rPr>
        <w:t>sciences, but</w:t>
      </w:r>
      <w:proofErr w:type="gramEnd"/>
      <w:r>
        <w:rPr>
          <w:rFonts w:ascii="Arial" w:hAnsi="Arial"/>
        </w:rPr>
        <w:t xml:space="preserve"> will always continue to build this idea of networking throu</w:t>
      </w:r>
      <w:r>
        <w:rPr>
          <w:rFonts w:ascii="Arial" w:hAnsi="Arial"/>
        </w:rPr>
        <w:t>gh social media, which is, I guess, which is why LinkedIn has survived nearly 30 years. And I don't think the content will ever change, which is why, in fact, you will get more and more of them more and more of these social media sites, probably how that l</w:t>
      </w:r>
      <w:r>
        <w:rPr>
          <w:rFonts w:ascii="Arial" w:hAnsi="Arial"/>
        </w:rPr>
        <w:t xml:space="preserve">ooks will change, probably, if we have even shorter things than I mean, the idea of stories, IG stories, </w:t>
      </w:r>
      <w:r>
        <w:rPr>
          <w:rFonts w:ascii="Arial" w:hAnsi="Arial"/>
        </w:rPr>
        <w:lastRenderedPageBreak/>
        <w:t xml:space="preserve">WhatsApp stories, smaller videos, maybe that will change even more, maybe there will be other shorter things that require even shorter attention spans </w:t>
      </w:r>
      <w:r>
        <w:rPr>
          <w:rFonts w:ascii="Arial" w:hAnsi="Arial"/>
        </w:rPr>
        <w:t xml:space="preserve">or something like that, that I obviously can't predict. But my guess is that those different purposes will </w:t>
      </w:r>
      <w:proofErr w:type="gramStart"/>
      <w:r>
        <w:rPr>
          <w:rFonts w:ascii="Arial" w:hAnsi="Arial"/>
        </w:rPr>
        <w:t>remain</w:t>
      </w:r>
      <w:proofErr w:type="gramEnd"/>
      <w:r>
        <w:rPr>
          <w:rFonts w:ascii="Arial" w:hAnsi="Arial"/>
        </w:rPr>
        <w:t xml:space="preserve"> and they will basically overwhelm the rest of social media and to some extent, to leak.</w:t>
      </w:r>
    </w:p>
    <w:p w14:paraId="07EF6A56" w14:textId="77777777" w:rsidR="008D2694" w:rsidRDefault="008D2694">
      <w:pPr>
        <w:spacing w:after="0"/>
      </w:pPr>
    </w:p>
    <w:p w14:paraId="06CF174D" w14:textId="77777777" w:rsidR="008D2694" w:rsidRDefault="000D597D">
      <w:pPr>
        <w:spacing w:after="0"/>
      </w:pPr>
      <w:r>
        <w:rPr>
          <w:rFonts w:ascii="Arial" w:hAnsi="Arial"/>
          <w:color w:val="5D7284"/>
        </w:rPr>
        <w:t>53:38</w:t>
      </w:r>
    </w:p>
    <w:p w14:paraId="51BD8A79" w14:textId="77777777" w:rsidR="008D2694" w:rsidRDefault="000D597D">
      <w:pPr>
        <w:spacing w:after="0"/>
      </w:pPr>
      <w:r>
        <w:rPr>
          <w:rFonts w:ascii="Arial" w:hAnsi="Arial"/>
        </w:rPr>
        <w:t>All right, so if you go back three years, sure.</w:t>
      </w:r>
      <w:r>
        <w:rPr>
          <w:rFonts w:ascii="Arial" w:hAnsi="Arial"/>
        </w:rPr>
        <w:t xml:space="preserve"> What would you change? And what would you keep the same?</w:t>
      </w:r>
    </w:p>
    <w:p w14:paraId="6F762D91" w14:textId="77777777" w:rsidR="008D2694" w:rsidRDefault="008D2694">
      <w:pPr>
        <w:spacing w:after="0"/>
      </w:pPr>
    </w:p>
    <w:p w14:paraId="23BF0186" w14:textId="77777777" w:rsidR="008D2694" w:rsidRDefault="000D597D">
      <w:pPr>
        <w:spacing w:after="0"/>
      </w:pPr>
      <w:r>
        <w:rPr>
          <w:rFonts w:ascii="Arial" w:hAnsi="Arial"/>
          <w:color w:val="5D7284"/>
        </w:rPr>
        <w:t>53:50</w:t>
      </w:r>
    </w:p>
    <w:p w14:paraId="71AA303E" w14:textId="77777777" w:rsidR="008D2694" w:rsidRDefault="000D597D">
      <w:pPr>
        <w:spacing w:after="0"/>
      </w:pPr>
      <w:r>
        <w:rPr>
          <w:rFonts w:ascii="Arial" w:hAnsi="Arial"/>
        </w:rPr>
        <w:t>I feel like that's a question which your which I agree that this is the this is a question that you are asking, from your perspective about. If I would change anything about the design of soc</w:t>
      </w:r>
      <w:r>
        <w:rPr>
          <w:rFonts w:ascii="Arial" w:hAnsi="Arial"/>
        </w:rPr>
        <w:t xml:space="preserve">ial media, and my problem is not with the design so much as the use of social. I, it's unfair to ask Facebook to give a </w:t>
      </w:r>
      <w:proofErr w:type="spellStart"/>
      <w:r>
        <w:rPr>
          <w:rFonts w:ascii="Arial" w:hAnsi="Arial"/>
        </w:rPr>
        <w:t>non curated</w:t>
      </w:r>
      <w:proofErr w:type="spellEnd"/>
      <w:r>
        <w:rPr>
          <w:rFonts w:ascii="Arial" w:hAnsi="Arial"/>
        </w:rPr>
        <w:t xml:space="preserve"> version of someone's life, because that is it's unfair towards Facebook, it's afterwards the users, </w:t>
      </w:r>
      <w:proofErr w:type="gramStart"/>
      <w:r>
        <w:rPr>
          <w:rFonts w:ascii="Arial" w:hAnsi="Arial"/>
        </w:rPr>
        <w:t>the what</w:t>
      </w:r>
      <w:proofErr w:type="gramEnd"/>
      <w:r>
        <w:rPr>
          <w:rFonts w:ascii="Arial" w:hAnsi="Arial"/>
        </w:rPr>
        <w:t xml:space="preserve"> you put up ther</w:t>
      </w:r>
      <w:r>
        <w:rPr>
          <w:rFonts w:ascii="Arial" w:hAnsi="Arial"/>
        </w:rPr>
        <w:t xml:space="preserve">e is completely your choice. </w:t>
      </w:r>
      <w:proofErr w:type="gramStart"/>
      <w:r>
        <w:rPr>
          <w:rFonts w:ascii="Arial" w:hAnsi="Arial"/>
        </w:rPr>
        <w:t>As long as</w:t>
      </w:r>
      <w:proofErr w:type="gramEnd"/>
      <w:r>
        <w:rPr>
          <w:rFonts w:ascii="Arial" w:hAnsi="Arial"/>
        </w:rPr>
        <w:t xml:space="preserve"> it's not harming someone. </w:t>
      </w:r>
      <w:proofErr w:type="gramStart"/>
      <w:r>
        <w:rPr>
          <w:rFonts w:ascii="Arial" w:hAnsi="Arial"/>
        </w:rPr>
        <w:t>So</w:t>
      </w:r>
      <w:proofErr w:type="gramEnd"/>
      <w:r>
        <w:rPr>
          <w:rFonts w:ascii="Arial" w:hAnsi="Arial"/>
        </w:rPr>
        <w:t xml:space="preserve"> if </w:t>
      </w:r>
      <w:proofErr w:type="spellStart"/>
      <w:r>
        <w:rPr>
          <w:rFonts w:ascii="Arial" w:hAnsi="Arial"/>
        </w:rPr>
        <w:t>if</w:t>
      </w:r>
      <w:proofErr w:type="spellEnd"/>
      <w:r>
        <w:rPr>
          <w:rFonts w:ascii="Arial" w:hAnsi="Arial"/>
        </w:rPr>
        <w:t xml:space="preserve"> all users are only want to put up curated versions of themselves, then there's no one who you can legitimately blame but you can still have an opinion that's causing some degree of </w:t>
      </w:r>
      <w:r>
        <w:rPr>
          <w:rFonts w:ascii="Arial" w:hAnsi="Arial"/>
        </w:rPr>
        <w:t>isolation in real world interactions and bias for that. I can think it's quite common. I think even now, based on my conversations with other people who are all anxious about social media, I think social media for several anxiety that people are talking ab</w:t>
      </w:r>
      <w:r>
        <w:rPr>
          <w:rFonts w:ascii="Arial" w:hAnsi="Arial"/>
        </w:rPr>
        <w:t>out. I get the sense that others also feel that you know, the European that Oh, x has such a perfect lottery for White History perfect, right, and so on. Now, the problem is x and y are completely entitled, in fact, that's one absolutely the one of the bas</w:t>
      </w:r>
      <w:r>
        <w:rPr>
          <w:rFonts w:ascii="Arial" w:hAnsi="Arial"/>
        </w:rPr>
        <w:t xml:space="preserve">ic rights to curate that version of themselves on social media. And Facebook, obviously has no business, or the social media question has no business trying to cure it. </w:t>
      </w:r>
      <w:proofErr w:type="gramStart"/>
      <w:r>
        <w:rPr>
          <w:rFonts w:ascii="Arial" w:hAnsi="Arial"/>
        </w:rPr>
        <w:t>So</w:t>
      </w:r>
      <w:proofErr w:type="gramEnd"/>
      <w:r>
        <w:rPr>
          <w:rFonts w:ascii="Arial" w:hAnsi="Arial"/>
        </w:rPr>
        <w:t xml:space="preserve"> it is this sociological phenomenon rather than a design flaw in those times whether </w:t>
      </w:r>
      <w:r>
        <w:rPr>
          <w:rFonts w:ascii="Arial" w:hAnsi="Arial"/>
        </w:rPr>
        <w:t xml:space="preserve">social media can change in some ways, too. To address that </w:t>
      </w:r>
      <w:proofErr w:type="gramStart"/>
      <w:r>
        <w:rPr>
          <w:rFonts w:ascii="Arial" w:hAnsi="Arial"/>
        </w:rPr>
        <w:t>isolation?</w:t>
      </w:r>
      <w:proofErr w:type="gramEnd"/>
      <w:r>
        <w:rPr>
          <w:rFonts w:ascii="Arial" w:hAnsi="Arial"/>
        </w:rPr>
        <w:t xml:space="preserve"> I don't know. I think, right now, the closest that there is </w:t>
      </w:r>
      <w:proofErr w:type="spellStart"/>
      <w:r>
        <w:rPr>
          <w:rFonts w:ascii="Arial" w:hAnsi="Arial"/>
        </w:rPr>
        <w:t>is</w:t>
      </w:r>
      <w:proofErr w:type="spellEnd"/>
      <w:r>
        <w:rPr>
          <w:rFonts w:ascii="Arial" w:hAnsi="Arial"/>
        </w:rPr>
        <w:t xml:space="preserve"> anonymized forums like Reddit, which is, which is not </w:t>
      </w:r>
      <w:proofErr w:type="gramStart"/>
      <w:r>
        <w:rPr>
          <w:rFonts w:ascii="Arial" w:hAnsi="Arial"/>
        </w:rPr>
        <w:t>really social</w:t>
      </w:r>
      <w:proofErr w:type="gramEnd"/>
      <w:r>
        <w:rPr>
          <w:rFonts w:ascii="Arial" w:hAnsi="Arial"/>
        </w:rPr>
        <w:t xml:space="preserve"> media. But it's a place where you often get mean it is </w:t>
      </w:r>
      <w:r>
        <w:rPr>
          <w:rFonts w:ascii="Arial" w:hAnsi="Arial"/>
        </w:rPr>
        <w:t xml:space="preserve">a can be quite dark rabbit hole. But you </w:t>
      </w:r>
      <w:proofErr w:type="spellStart"/>
      <w:r>
        <w:rPr>
          <w:rFonts w:ascii="Arial" w:hAnsi="Arial"/>
        </w:rPr>
        <w:t>you</w:t>
      </w:r>
      <w:proofErr w:type="spellEnd"/>
      <w:r>
        <w:rPr>
          <w:rFonts w:ascii="Arial" w:hAnsi="Arial"/>
        </w:rPr>
        <w:t xml:space="preserve"> do get a sense of people renting common frustrations as well. And I think that that's also part of the picture, to deliver the curated versions of yourself that it relies on people being anonymized. And Reddit h</w:t>
      </w:r>
      <w:r>
        <w:rPr>
          <w:rFonts w:ascii="Arial" w:hAnsi="Arial"/>
        </w:rPr>
        <w:t xml:space="preserve">as a lot of harm in other respects, obviously. </w:t>
      </w:r>
      <w:proofErr w:type="gramStart"/>
      <w:r>
        <w:rPr>
          <w:rFonts w:ascii="Arial" w:hAnsi="Arial"/>
        </w:rPr>
        <w:t>So</w:t>
      </w:r>
      <w:proofErr w:type="gramEnd"/>
      <w:r>
        <w:rPr>
          <w:rFonts w:ascii="Arial" w:hAnsi="Arial"/>
        </w:rPr>
        <w:t xml:space="preserve"> you have extremist groups and far right organizations. </w:t>
      </w:r>
      <w:proofErr w:type="gramStart"/>
      <w:r>
        <w:rPr>
          <w:rFonts w:ascii="Arial" w:hAnsi="Arial"/>
        </w:rPr>
        <w:t>So</w:t>
      </w:r>
      <w:proofErr w:type="gramEnd"/>
      <w:r>
        <w:rPr>
          <w:rFonts w:ascii="Arial" w:hAnsi="Arial"/>
        </w:rPr>
        <w:t xml:space="preserve"> I don't know what the right solution here is. But I </w:t>
      </w:r>
      <w:proofErr w:type="gramStart"/>
      <w:r>
        <w:rPr>
          <w:rFonts w:ascii="Arial" w:hAnsi="Arial"/>
        </w:rPr>
        <w:t>definitely know</w:t>
      </w:r>
      <w:proofErr w:type="gramEnd"/>
      <w:r>
        <w:rPr>
          <w:rFonts w:ascii="Arial" w:hAnsi="Arial"/>
        </w:rPr>
        <w:t xml:space="preserve"> that I don't think it's a design plan. That's that is a design flaw as much as i</w:t>
      </w:r>
      <w:r>
        <w:rPr>
          <w:rFonts w:ascii="Arial" w:hAnsi="Arial"/>
        </w:rPr>
        <w:t>t is a justice, justice, social.</w:t>
      </w:r>
    </w:p>
    <w:p w14:paraId="2909AE11" w14:textId="77777777" w:rsidR="008D2694" w:rsidRDefault="008D2694">
      <w:pPr>
        <w:spacing w:after="0"/>
      </w:pPr>
    </w:p>
    <w:p w14:paraId="7367793F" w14:textId="77777777" w:rsidR="008D2694" w:rsidRDefault="000D597D">
      <w:pPr>
        <w:spacing w:after="0"/>
      </w:pPr>
      <w:r>
        <w:rPr>
          <w:rFonts w:ascii="Arial" w:hAnsi="Arial"/>
          <w:color w:val="5D7284"/>
        </w:rPr>
        <w:t>56:39</w:t>
      </w:r>
    </w:p>
    <w:p w14:paraId="63A35321" w14:textId="77777777" w:rsidR="008D2694" w:rsidRDefault="000D597D">
      <w:pPr>
        <w:spacing w:after="0"/>
      </w:pPr>
      <w:r>
        <w:rPr>
          <w:rFonts w:ascii="Arial" w:hAnsi="Arial"/>
        </w:rPr>
        <w:t>Do you think that something can be done from the design perspective of it to combat any of these things?</w:t>
      </w:r>
    </w:p>
    <w:p w14:paraId="0BB912E6" w14:textId="77777777" w:rsidR="008D2694" w:rsidRDefault="008D2694">
      <w:pPr>
        <w:spacing w:after="0"/>
      </w:pPr>
    </w:p>
    <w:p w14:paraId="5616C956" w14:textId="77777777" w:rsidR="008D2694" w:rsidRDefault="000D597D">
      <w:pPr>
        <w:spacing w:after="0"/>
      </w:pPr>
      <w:r>
        <w:rPr>
          <w:rFonts w:ascii="Arial" w:hAnsi="Arial"/>
          <w:color w:val="5D7284"/>
        </w:rPr>
        <w:t>56:45</w:t>
      </w:r>
    </w:p>
    <w:p w14:paraId="4336C288" w14:textId="77777777" w:rsidR="008D2694" w:rsidRDefault="000D597D">
      <w:pPr>
        <w:spacing w:after="0"/>
      </w:pPr>
      <w:r>
        <w:rPr>
          <w:rFonts w:ascii="Arial" w:hAnsi="Arial"/>
        </w:rPr>
        <w:t xml:space="preserve">It's a great question. That's I think that's impossible for me to answer now on the spot. </w:t>
      </w:r>
      <w:proofErr w:type="spellStart"/>
      <w:r>
        <w:rPr>
          <w:rFonts w:ascii="Arial" w:hAnsi="Arial"/>
        </w:rPr>
        <w:t>i</w:t>
      </w:r>
      <w:proofErr w:type="spellEnd"/>
      <w:r>
        <w:rPr>
          <w:rFonts w:ascii="Arial" w:hAnsi="Arial"/>
        </w:rPr>
        <w:t xml:space="preserve"> But I </w:t>
      </w:r>
      <w:proofErr w:type="gramStart"/>
      <w:r>
        <w:rPr>
          <w:rFonts w:ascii="Arial" w:hAnsi="Arial"/>
        </w:rPr>
        <w:t>definitely agree</w:t>
      </w:r>
      <w:proofErr w:type="gramEnd"/>
      <w:r>
        <w:rPr>
          <w:rFonts w:ascii="Arial" w:hAnsi="Arial"/>
        </w:rPr>
        <w:t xml:space="preserve"> that that's the right question that people should be asking. I think even taking the first steps of curation, when needed from him from posts of people in power, that doesn't address the sort of every person's or the common person's concer</w:t>
      </w:r>
      <w:r>
        <w:rPr>
          <w:rFonts w:ascii="Arial" w:hAnsi="Arial"/>
        </w:rPr>
        <w:t>ns and company, they're very focused, it stops the spread of some consequential misinformation or harmful posting that already, there's often a lot of resistance and roadblocks towards those first steps that needs to be changed first. That has a design sol</w:t>
      </w:r>
      <w:r>
        <w:rPr>
          <w:rFonts w:ascii="Arial" w:hAnsi="Arial"/>
        </w:rPr>
        <w:t xml:space="preserve">ution as well. </w:t>
      </w:r>
      <w:r>
        <w:rPr>
          <w:rFonts w:ascii="Arial" w:hAnsi="Arial"/>
        </w:rPr>
        <w:lastRenderedPageBreak/>
        <w:t xml:space="preserve">Okay, so when you I guess there are warnings or tags that you </w:t>
      </w:r>
      <w:proofErr w:type="gramStart"/>
      <w:r>
        <w:rPr>
          <w:rFonts w:ascii="Arial" w:hAnsi="Arial"/>
        </w:rPr>
        <w:t>have to</w:t>
      </w:r>
      <w:proofErr w:type="gramEnd"/>
      <w:r>
        <w:rPr>
          <w:rFonts w:ascii="Arial" w:hAnsi="Arial"/>
        </w:rPr>
        <w:t xml:space="preserve"> post. So that should come in with a system should have some degree of accountability or deniability. As and when you know, the situation isn't that healthy. </w:t>
      </w:r>
      <w:proofErr w:type="gramStart"/>
      <w:r>
        <w:rPr>
          <w:rFonts w:ascii="Arial" w:hAnsi="Arial"/>
        </w:rPr>
        <w:t>So</w:t>
      </w:r>
      <w:proofErr w:type="gramEnd"/>
      <w:r>
        <w:rPr>
          <w:rFonts w:ascii="Arial" w:hAnsi="Arial"/>
        </w:rPr>
        <w:t xml:space="preserve"> the way tha</w:t>
      </w:r>
      <w:r>
        <w:rPr>
          <w:rFonts w:ascii="Arial" w:hAnsi="Arial"/>
        </w:rPr>
        <w:t xml:space="preserve">t that accountability or durability is expressed is by means of tags or flags or banners or whatever. So, so that's </w:t>
      </w:r>
      <w:proofErr w:type="gramStart"/>
      <w:r>
        <w:rPr>
          <w:rFonts w:ascii="Arial" w:hAnsi="Arial"/>
        </w:rPr>
        <w:t>definitely part</w:t>
      </w:r>
      <w:proofErr w:type="gramEnd"/>
      <w:r>
        <w:rPr>
          <w:rFonts w:ascii="Arial" w:hAnsi="Arial"/>
        </w:rPr>
        <w:t xml:space="preserve"> of it. I'm not sure what other design things I think people should have, like, you have the right now people have. There's a</w:t>
      </w:r>
      <w:r>
        <w:rPr>
          <w:rFonts w:ascii="Arial" w:hAnsi="Arial"/>
        </w:rPr>
        <w:t>n overwhelming abundance of people liking or saying positive things about posts. Even on Twitter, let's say if someone is retweeting something to disagree with it, you will often not see that because you are only seeing the statistic on the original poster</w:t>
      </w:r>
      <w:r>
        <w:rPr>
          <w:rFonts w:ascii="Arial" w:hAnsi="Arial"/>
        </w:rPr>
        <w:t xml:space="preserve"> of the number of likes and retweets. I think it's perhaps </w:t>
      </w:r>
      <w:proofErr w:type="gramStart"/>
      <w:r>
        <w:rPr>
          <w:rFonts w:ascii="Arial" w:hAnsi="Arial"/>
        </w:rPr>
        <w:t>frankly,</w:t>
      </w:r>
      <w:proofErr w:type="gramEnd"/>
      <w:r>
        <w:rPr>
          <w:rFonts w:ascii="Arial" w:hAnsi="Arial"/>
        </w:rPr>
        <w:t xml:space="preserve"> I am actually not 100% Sure what YouTube used to show the slides before does it does. It did still do </w:t>
      </w:r>
      <w:proofErr w:type="gramStart"/>
      <w:r>
        <w:rPr>
          <w:rFonts w:ascii="Arial" w:hAnsi="Arial"/>
        </w:rPr>
        <w:t>that?</w:t>
      </w:r>
      <w:proofErr w:type="gramEnd"/>
      <w:r>
        <w:rPr>
          <w:rFonts w:ascii="Arial" w:hAnsi="Arial"/>
        </w:rPr>
        <w:t xml:space="preserve"> I see. I think that's an important thing to show as well. Because I think that's</w:t>
      </w:r>
      <w:r>
        <w:rPr>
          <w:rFonts w:ascii="Arial" w:hAnsi="Arial"/>
        </w:rPr>
        <w:t>, that's quite literal. Some of my work is unfair, like fairness, and so on and so forth. And I think that I know about like friendly arguments for when it's maybe harmful to show the full statistics when of you know, how divided people are about an issue.</w:t>
      </w:r>
      <w:r>
        <w:rPr>
          <w:rFonts w:ascii="Arial" w:hAnsi="Arial"/>
        </w:rPr>
        <w:t xml:space="preserve"> I think that </w:t>
      </w:r>
      <w:proofErr w:type="gramStart"/>
      <w:r>
        <w:rPr>
          <w:rFonts w:ascii="Arial" w:hAnsi="Arial"/>
        </w:rPr>
        <w:t>it's generally speaking, more</w:t>
      </w:r>
      <w:proofErr w:type="gramEnd"/>
      <w:r>
        <w:rPr>
          <w:rFonts w:ascii="Arial" w:hAnsi="Arial"/>
        </w:rPr>
        <w:t xml:space="preserve"> balanced picture than just showing this post received 22,000 likes, without also mentioned that it also received 1 billion disliked dislikes. So yeah, maybe that's, that's important. That's what I liked about the</w:t>
      </w:r>
      <w:r>
        <w:rPr>
          <w:rFonts w:ascii="Arial" w:hAnsi="Arial"/>
        </w:rPr>
        <w:t xml:space="preserve"> second prototype.</w:t>
      </w:r>
    </w:p>
    <w:p w14:paraId="26D1B087" w14:textId="77777777" w:rsidR="008D2694" w:rsidRDefault="008D2694">
      <w:pPr>
        <w:spacing w:after="0"/>
      </w:pPr>
    </w:p>
    <w:p w14:paraId="556DEBB5" w14:textId="77777777" w:rsidR="008D2694" w:rsidRDefault="000D597D">
      <w:pPr>
        <w:spacing w:after="0"/>
      </w:pPr>
      <w:r>
        <w:rPr>
          <w:rFonts w:ascii="Arial" w:hAnsi="Arial"/>
          <w:color w:val="5D7284"/>
        </w:rPr>
        <w:t>59:26</w:t>
      </w:r>
    </w:p>
    <w:p w14:paraId="74F84F39" w14:textId="77777777" w:rsidR="008D2694" w:rsidRDefault="000D597D">
      <w:pPr>
        <w:spacing w:after="0"/>
      </w:pPr>
      <w:r>
        <w:rPr>
          <w:rFonts w:ascii="Arial" w:hAnsi="Arial"/>
        </w:rPr>
        <w:t xml:space="preserve">Let's jump into a small exercise here. Now. I have like finishing up but yeah. </w:t>
      </w:r>
      <w:proofErr w:type="gramStart"/>
      <w:r>
        <w:rPr>
          <w:rFonts w:ascii="Arial" w:hAnsi="Arial"/>
        </w:rPr>
        <w:t>So</w:t>
      </w:r>
      <w:proofErr w:type="gramEnd"/>
      <w:r>
        <w:rPr>
          <w:rFonts w:ascii="Arial" w:hAnsi="Arial"/>
        </w:rPr>
        <w:t xml:space="preserve"> we've talked about a bunch of different things along the line when we're discussing one to change the interfaces, for example, reducing the amount o</w:t>
      </w:r>
      <w:r>
        <w:rPr>
          <w:rFonts w:ascii="Arial" w:hAnsi="Arial"/>
        </w:rPr>
        <w:t xml:space="preserve">f the scale, you're simplifying a bunch of different things. Sure, are this idea of a curation and personal ism that Sure, Hello, thanks. </w:t>
      </w:r>
      <w:proofErr w:type="gramStart"/>
      <w:r>
        <w:rPr>
          <w:rFonts w:ascii="Arial" w:hAnsi="Arial"/>
        </w:rPr>
        <w:t>So</w:t>
      </w:r>
      <w:proofErr w:type="gramEnd"/>
      <w:r>
        <w:rPr>
          <w:rFonts w:ascii="Arial" w:hAnsi="Arial"/>
        </w:rPr>
        <w:t xml:space="preserve"> I would like you to at this point, I'm providing you with a bunch of scripts on the system that you saw today. Okay</w:t>
      </w:r>
      <w:r>
        <w:rPr>
          <w:rFonts w:ascii="Arial" w:hAnsi="Arial"/>
        </w:rPr>
        <w:t xml:space="preserve">. You can </w:t>
      </w:r>
      <w:proofErr w:type="gramStart"/>
      <w:r>
        <w:rPr>
          <w:rFonts w:ascii="Arial" w:hAnsi="Arial"/>
        </w:rPr>
        <w:t>definitely use</w:t>
      </w:r>
      <w:proofErr w:type="gramEnd"/>
      <w:r>
        <w:rPr>
          <w:rFonts w:ascii="Arial" w:hAnsi="Arial"/>
        </w:rPr>
        <w:t xml:space="preserve"> these as a basis Slide, okay, or you can use any papers that you want. Okay? I'd like you to kind of like just </w:t>
      </w:r>
      <w:proofErr w:type="gramStart"/>
      <w:r>
        <w:rPr>
          <w:rFonts w:ascii="Arial" w:hAnsi="Arial"/>
        </w:rPr>
        <w:t>brainstorm</w:t>
      </w:r>
      <w:proofErr w:type="gramEnd"/>
      <w:r>
        <w:rPr>
          <w:rFonts w:ascii="Arial" w:hAnsi="Arial"/>
        </w:rPr>
        <w:t xml:space="preserve"> and sketch for us anything that you would like to see on an on a social media interface that would combat in </w:t>
      </w:r>
      <w:r>
        <w:rPr>
          <w:rFonts w:ascii="Arial" w:hAnsi="Arial"/>
        </w:rPr>
        <w:t xml:space="preserve">the problems that we have, that it has sure or better audio change the experience that people generally has in social media. As we look, I'm just </w:t>
      </w:r>
      <w:proofErr w:type="spellStart"/>
      <w:r>
        <w:rPr>
          <w:rFonts w:ascii="Arial" w:hAnsi="Arial"/>
        </w:rPr>
        <w:t>gonna</w:t>
      </w:r>
      <w:proofErr w:type="spellEnd"/>
      <w:r>
        <w:rPr>
          <w:rFonts w:ascii="Arial" w:hAnsi="Arial"/>
        </w:rPr>
        <w:t xml:space="preserve"> set up the camera at this point, if that's absolutely you can just move back to can see</w:t>
      </w:r>
    </w:p>
    <w:p w14:paraId="7504410E" w14:textId="77777777" w:rsidR="008D2694" w:rsidRDefault="008D2694">
      <w:pPr>
        <w:spacing w:after="0"/>
      </w:pPr>
    </w:p>
    <w:p w14:paraId="3F409FF6" w14:textId="77777777" w:rsidR="008D2694" w:rsidRDefault="000D597D">
      <w:pPr>
        <w:spacing w:after="0"/>
      </w:pPr>
      <w:r>
        <w:rPr>
          <w:rFonts w:ascii="Arial" w:hAnsi="Arial"/>
          <w:color w:val="5D7284"/>
        </w:rPr>
        <w:t>1:00:42</w:t>
      </w:r>
    </w:p>
    <w:p w14:paraId="2D456D2C" w14:textId="77777777" w:rsidR="008D2694" w:rsidRDefault="000D597D">
      <w:pPr>
        <w:spacing w:after="0"/>
      </w:pPr>
      <w:r>
        <w:rPr>
          <w:rFonts w:ascii="Arial" w:hAnsi="Arial"/>
        </w:rPr>
        <w:t>there w</w:t>
      </w:r>
      <w:r>
        <w:rPr>
          <w:rFonts w:ascii="Arial" w:hAnsi="Arial"/>
        </w:rPr>
        <w:t xml:space="preserve">e go. Alright. So not 100% sure what to do here. Yoda shot filtration, yeah. </w:t>
      </w:r>
      <w:proofErr w:type="gramStart"/>
      <w:r>
        <w:rPr>
          <w:rFonts w:ascii="Arial" w:hAnsi="Arial"/>
        </w:rPr>
        <w:t>So</w:t>
      </w:r>
      <w:proofErr w:type="gramEnd"/>
      <w:r>
        <w:rPr>
          <w:rFonts w:ascii="Arial" w:hAnsi="Arial"/>
        </w:rPr>
        <w:t xml:space="preserve"> I'm just </w:t>
      </w:r>
      <w:proofErr w:type="spellStart"/>
      <w:r>
        <w:rPr>
          <w:rFonts w:ascii="Arial" w:hAnsi="Arial"/>
        </w:rPr>
        <w:t>gonna</w:t>
      </w:r>
      <w:proofErr w:type="spellEnd"/>
      <w:r>
        <w:rPr>
          <w:rFonts w:ascii="Arial" w:hAnsi="Arial"/>
        </w:rPr>
        <w:t xml:space="preserve"> use this post as a. </w:t>
      </w:r>
      <w:proofErr w:type="gramStart"/>
      <w:r>
        <w:rPr>
          <w:rFonts w:ascii="Arial" w:hAnsi="Arial"/>
        </w:rPr>
        <w:t>So</w:t>
      </w:r>
      <w:proofErr w:type="gramEnd"/>
      <w:r>
        <w:rPr>
          <w:rFonts w:ascii="Arial" w:hAnsi="Arial"/>
        </w:rPr>
        <w:t xml:space="preserve"> forgive this bar. </w:t>
      </w:r>
      <w:proofErr w:type="gramStart"/>
      <w:r>
        <w:rPr>
          <w:rFonts w:ascii="Arial" w:hAnsi="Arial"/>
        </w:rPr>
        <w:t>So</w:t>
      </w:r>
      <w:proofErr w:type="gramEnd"/>
      <w:r>
        <w:rPr>
          <w:rFonts w:ascii="Arial" w:hAnsi="Arial"/>
        </w:rPr>
        <w:t xml:space="preserve"> you have just three,</w:t>
      </w:r>
    </w:p>
    <w:p w14:paraId="5B79EB6D" w14:textId="77777777" w:rsidR="008D2694" w:rsidRDefault="008D2694">
      <w:pPr>
        <w:spacing w:after="0"/>
      </w:pPr>
    </w:p>
    <w:p w14:paraId="6F49A882" w14:textId="77777777" w:rsidR="008D2694" w:rsidRDefault="000D597D">
      <w:pPr>
        <w:spacing w:after="0"/>
      </w:pPr>
      <w:r>
        <w:rPr>
          <w:rFonts w:ascii="Arial" w:hAnsi="Arial"/>
          <w:color w:val="5D7284"/>
        </w:rPr>
        <w:t>1:01:09</w:t>
      </w:r>
    </w:p>
    <w:p w14:paraId="77D2835A" w14:textId="77777777" w:rsidR="008D2694" w:rsidRDefault="000D597D">
      <w:pPr>
        <w:spacing w:after="0"/>
      </w:pPr>
      <w:r>
        <w:rPr>
          <w:rFonts w:ascii="Arial" w:hAnsi="Arial"/>
        </w:rPr>
        <w:t>just three. And we'll get categories of, let's say it's odd to be being filmed about so</w:t>
      </w:r>
      <w:r>
        <w:rPr>
          <w:rFonts w:ascii="Arial" w:hAnsi="Arial"/>
        </w:rPr>
        <w:t>mething that you have not thought about in your life. For primary colors, as something like, you click while that these feel like I'm not sure if the camera is recording the</w:t>
      </w:r>
    </w:p>
    <w:p w14:paraId="620604E9" w14:textId="77777777" w:rsidR="008D2694" w:rsidRDefault="008D2694">
      <w:pPr>
        <w:spacing w:after="0"/>
      </w:pPr>
    </w:p>
    <w:p w14:paraId="1BF74A2B" w14:textId="77777777" w:rsidR="008D2694" w:rsidRDefault="000D597D">
      <w:pPr>
        <w:spacing w:after="0"/>
      </w:pPr>
      <w:r>
        <w:rPr>
          <w:rFonts w:ascii="Arial" w:hAnsi="Arial"/>
          <w:color w:val="5D7284"/>
        </w:rPr>
        <w:t>1:01:49</w:t>
      </w:r>
    </w:p>
    <w:p w14:paraId="78E52032" w14:textId="77777777" w:rsidR="008D2694" w:rsidRDefault="000D597D">
      <w:pPr>
        <w:spacing w:after="0"/>
      </w:pPr>
      <w:r>
        <w:rPr>
          <w:rFonts w:ascii="Arial" w:hAnsi="Arial"/>
        </w:rPr>
        <w:t>screen turns off, sounds good.</w:t>
      </w:r>
    </w:p>
    <w:p w14:paraId="0911106F" w14:textId="77777777" w:rsidR="008D2694" w:rsidRDefault="008D2694">
      <w:pPr>
        <w:spacing w:after="0"/>
      </w:pPr>
    </w:p>
    <w:p w14:paraId="6EB025F3" w14:textId="77777777" w:rsidR="008D2694" w:rsidRDefault="000D597D">
      <w:pPr>
        <w:spacing w:after="0"/>
      </w:pPr>
      <w:r>
        <w:rPr>
          <w:rFonts w:ascii="Arial" w:hAnsi="Arial"/>
          <w:color w:val="5D7284"/>
        </w:rPr>
        <w:t>1:01:52</w:t>
      </w:r>
    </w:p>
    <w:p w14:paraId="76ACBAE2" w14:textId="77777777" w:rsidR="008D2694" w:rsidRDefault="000D597D">
      <w:pPr>
        <w:spacing w:after="0"/>
      </w:pPr>
      <w:r>
        <w:rPr>
          <w:rFonts w:ascii="Arial" w:hAnsi="Arial"/>
        </w:rPr>
        <w:t xml:space="preserve">So just something like that. </w:t>
      </w:r>
      <w:r>
        <w:rPr>
          <w:rFonts w:ascii="Arial" w:hAnsi="Arial"/>
        </w:rPr>
        <w:t xml:space="preserve">And then maybe a white one here. </w:t>
      </w:r>
      <w:proofErr w:type="gramStart"/>
      <w:r>
        <w:rPr>
          <w:rFonts w:ascii="Arial" w:hAnsi="Arial"/>
        </w:rPr>
        <w:t>So</w:t>
      </w:r>
      <w:proofErr w:type="gramEnd"/>
      <w:r>
        <w:rPr>
          <w:rFonts w:ascii="Arial" w:hAnsi="Arial"/>
        </w:rPr>
        <w:t xml:space="preserve"> if you want to, you can categorize things. In these terms, maybe this can go all the reactions can be in one space or something. So now, when you're looking at a pose, you have up to two clicks. </w:t>
      </w:r>
      <w:proofErr w:type="gramStart"/>
      <w:r>
        <w:rPr>
          <w:rFonts w:ascii="Arial" w:hAnsi="Arial"/>
        </w:rPr>
        <w:t>So</w:t>
      </w:r>
      <w:proofErr w:type="gramEnd"/>
      <w:r>
        <w:rPr>
          <w:rFonts w:ascii="Arial" w:hAnsi="Arial"/>
        </w:rPr>
        <w:t xml:space="preserve"> one of these three, pr</w:t>
      </w:r>
      <w:r>
        <w:rPr>
          <w:rFonts w:ascii="Arial" w:hAnsi="Arial"/>
        </w:rPr>
        <w:t xml:space="preserve">obably don't eat the </w:t>
      </w:r>
      <w:r>
        <w:rPr>
          <w:rFonts w:ascii="Arial" w:hAnsi="Arial"/>
        </w:rPr>
        <w:lastRenderedPageBreak/>
        <w:t>middle one also. Yeah, that doesn't make sense. Why would you, you don't need to express that you're indifferent about a post. So probably as this one and that one to show you don't like it or you like it, and one color. So that's to f</w:t>
      </w:r>
      <w:r>
        <w:rPr>
          <w:rFonts w:ascii="Arial" w:hAnsi="Arial"/>
        </w:rPr>
        <w:t>ix purples. I would imagine that that could translate to that map also by</w:t>
      </w:r>
    </w:p>
    <w:p w14:paraId="5B8A679C" w14:textId="77777777" w:rsidR="008D2694" w:rsidRDefault="008D2694">
      <w:pPr>
        <w:spacing w:after="0"/>
      </w:pPr>
    </w:p>
    <w:p w14:paraId="67B5C115" w14:textId="77777777" w:rsidR="008D2694" w:rsidRDefault="000D597D">
      <w:pPr>
        <w:spacing w:after="0"/>
      </w:pPr>
      <w:r>
        <w:rPr>
          <w:rFonts w:ascii="Arial" w:hAnsi="Arial"/>
          <w:color w:val="5D7284"/>
        </w:rPr>
        <w:t>1:02:34</w:t>
      </w:r>
    </w:p>
    <w:p w14:paraId="42BD34AC" w14:textId="77777777" w:rsidR="008D2694" w:rsidRDefault="000D597D">
      <w:pPr>
        <w:spacing w:after="0"/>
      </w:pPr>
      <w:r>
        <w:rPr>
          <w:rFonts w:ascii="Arial" w:hAnsi="Arial"/>
        </w:rPr>
        <w:t>I love this idea that like when he mentioned it, it just clicked in my mind the doctor brilliant to kind of like show this different rainbow effect of you know,</w:t>
      </w:r>
    </w:p>
    <w:p w14:paraId="6F9A6F7E" w14:textId="77777777" w:rsidR="008D2694" w:rsidRDefault="008D2694">
      <w:pPr>
        <w:spacing w:after="0"/>
      </w:pPr>
    </w:p>
    <w:p w14:paraId="12B419C8" w14:textId="77777777" w:rsidR="008D2694" w:rsidRDefault="000D597D">
      <w:pPr>
        <w:spacing w:after="0"/>
      </w:pPr>
      <w:r>
        <w:rPr>
          <w:rFonts w:ascii="Arial" w:hAnsi="Arial"/>
          <w:color w:val="5D7284"/>
        </w:rPr>
        <w:t>1:02:42</w:t>
      </w:r>
    </w:p>
    <w:p w14:paraId="224DBB71" w14:textId="77777777" w:rsidR="008D2694" w:rsidRDefault="000D597D">
      <w:pPr>
        <w:spacing w:after="0"/>
      </w:pPr>
      <w:r>
        <w:rPr>
          <w:rFonts w:ascii="Arial" w:hAnsi="Arial"/>
        </w:rPr>
        <w:t>yea</w:t>
      </w:r>
      <w:r>
        <w:rPr>
          <w:rFonts w:ascii="Arial" w:hAnsi="Arial"/>
        </w:rPr>
        <w:t>h, maybe. So, you know, I would have liked maybe this map to also be like, you know, so these are people that you have repose that you have connected with using these colors. And then these are posts that you have connected with in a different color. And t</w:t>
      </w:r>
      <w:r>
        <w:rPr>
          <w:rFonts w:ascii="Arial" w:hAnsi="Arial"/>
        </w:rPr>
        <w:t xml:space="preserve">hen the ones that you haven't categorized are either black or dotted lines or something like that. </w:t>
      </w:r>
      <w:proofErr w:type="gramStart"/>
      <w:r>
        <w:rPr>
          <w:rFonts w:ascii="Arial" w:hAnsi="Arial"/>
        </w:rPr>
        <w:t>So</w:t>
      </w:r>
      <w:proofErr w:type="gramEnd"/>
      <w:r>
        <w:rPr>
          <w:rFonts w:ascii="Arial" w:hAnsi="Arial"/>
        </w:rPr>
        <w:t xml:space="preserve"> if you do something like that, then depending on what system you're using, it could be that. </w:t>
      </w:r>
      <w:proofErr w:type="gramStart"/>
      <w:r>
        <w:rPr>
          <w:rFonts w:ascii="Arial" w:hAnsi="Arial"/>
        </w:rPr>
        <w:t>So</w:t>
      </w:r>
      <w:proofErr w:type="gramEnd"/>
      <w:r>
        <w:rPr>
          <w:rFonts w:ascii="Arial" w:hAnsi="Arial"/>
        </w:rPr>
        <w:t xml:space="preserve"> what for example, what I was using was blue, or red was fo</w:t>
      </w:r>
      <w:r>
        <w:rPr>
          <w:rFonts w:ascii="Arial" w:hAnsi="Arial"/>
        </w:rPr>
        <w:t xml:space="preserve">r sports related things for Black was for, I think, the posts that I just did not want to see later on. And I think the Blue was for I don't remember what it was. But that was for, like, </w:t>
      </w:r>
      <w:proofErr w:type="spellStart"/>
      <w:r>
        <w:rPr>
          <w:rFonts w:ascii="Arial" w:hAnsi="Arial"/>
        </w:rPr>
        <w:t>eco friendly</w:t>
      </w:r>
      <w:proofErr w:type="spellEnd"/>
      <w:r>
        <w:rPr>
          <w:rFonts w:ascii="Arial" w:hAnsi="Arial"/>
        </w:rPr>
        <w:t xml:space="preserve">, like things which vary. And </w:t>
      </w:r>
      <w:proofErr w:type="gramStart"/>
      <w:r>
        <w:rPr>
          <w:rFonts w:ascii="Arial" w:hAnsi="Arial"/>
        </w:rPr>
        <w:t>so</w:t>
      </w:r>
      <w:proofErr w:type="gramEnd"/>
      <w:r>
        <w:rPr>
          <w:rFonts w:ascii="Arial" w:hAnsi="Arial"/>
        </w:rPr>
        <w:t xml:space="preserve"> I don't remember exactly</w:t>
      </w:r>
      <w:r>
        <w:rPr>
          <w:rFonts w:ascii="Arial" w:hAnsi="Arial"/>
        </w:rPr>
        <w:t xml:space="preserve"> what the color scheme, but then eventually, if you're using it that way, you can see sort of </w:t>
      </w:r>
      <w:proofErr w:type="spellStart"/>
      <w:r>
        <w:rPr>
          <w:rFonts w:ascii="Arial" w:hAnsi="Arial"/>
        </w:rPr>
        <w:t>you're</w:t>
      </w:r>
      <w:proofErr w:type="spellEnd"/>
      <w:r>
        <w:rPr>
          <w:rFonts w:ascii="Arial" w:hAnsi="Arial"/>
        </w:rPr>
        <w:t xml:space="preserve"> connecting with people using these colors of edges for the tech industry. </w:t>
      </w:r>
      <w:proofErr w:type="gramStart"/>
      <w:r>
        <w:rPr>
          <w:rFonts w:ascii="Arial" w:hAnsi="Arial"/>
        </w:rPr>
        <w:t>So</w:t>
      </w:r>
      <w:proofErr w:type="gramEnd"/>
      <w:r>
        <w:rPr>
          <w:rFonts w:ascii="Arial" w:hAnsi="Arial"/>
        </w:rPr>
        <w:t xml:space="preserve"> you can say make statements, for example, along the lines of oh, you have you </w:t>
      </w:r>
      <w:r>
        <w:rPr>
          <w:rFonts w:ascii="Arial" w:hAnsi="Arial"/>
        </w:rPr>
        <w:t xml:space="preserve">know, you agree with your sports opinions or something like that with people from all over the world. And you're you seem to be very strongly aligned with people from let's say, Western Africa about matters of NFT you could do that if you are also I mean, </w:t>
      </w:r>
      <w:r>
        <w:rPr>
          <w:rFonts w:ascii="Arial" w:hAnsi="Arial"/>
        </w:rPr>
        <w:t>and this doesn't have to only apply to like those color schemes, but if you if you want to use the mood map like interpretation of the color, so if you have particular associations with these colors, and you're like okay, this is a fee, this is a great kin</w:t>
      </w:r>
      <w:r>
        <w:rPr>
          <w:rFonts w:ascii="Arial" w:hAnsi="Arial"/>
        </w:rPr>
        <w:t xml:space="preserve">d of post or something. And you can also make those connections with people from all over the world in terms of oh, I have, you know, these emotional connections that are very positive with people from these places. It may not be useful or statistical but </w:t>
      </w:r>
      <w:r>
        <w:rPr>
          <w:rFonts w:ascii="Arial" w:hAnsi="Arial"/>
        </w:rPr>
        <w:t xml:space="preserve">it's a nice visual I ideally like the map so I would have liked to see some of those things also play out in the map whenever possible. </w:t>
      </w:r>
      <w:proofErr w:type="gramStart"/>
      <w:r>
        <w:rPr>
          <w:rFonts w:ascii="Arial" w:hAnsi="Arial"/>
        </w:rPr>
        <w:t>So</w:t>
      </w:r>
      <w:proofErr w:type="gramEnd"/>
      <w:r>
        <w:rPr>
          <w:rFonts w:ascii="Arial" w:hAnsi="Arial"/>
        </w:rPr>
        <w:t xml:space="preserve"> I don't know like that might be one area that I Yeah, not sure nothing else is going to migrate. Okay,</w:t>
      </w:r>
    </w:p>
    <w:p w14:paraId="1B1C90DB" w14:textId="77777777" w:rsidR="008D2694" w:rsidRDefault="008D2694">
      <w:pPr>
        <w:spacing w:after="0"/>
      </w:pPr>
    </w:p>
    <w:p w14:paraId="31EDDAE1" w14:textId="77777777" w:rsidR="008D2694" w:rsidRDefault="000D597D">
      <w:pPr>
        <w:spacing w:after="0"/>
      </w:pPr>
      <w:r>
        <w:rPr>
          <w:rFonts w:ascii="Arial" w:hAnsi="Arial"/>
          <w:color w:val="5D7284"/>
        </w:rPr>
        <w:t>1:05:05</w:t>
      </w:r>
    </w:p>
    <w:p w14:paraId="0CF2C1DB" w14:textId="77777777" w:rsidR="008D2694" w:rsidRDefault="000D597D">
      <w:pPr>
        <w:spacing w:after="0"/>
      </w:pPr>
      <w:r>
        <w:rPr>
          <w:rFonts w:ascii="Arial" w:hAnsi="Arial"/>
        </w:rPr>
        <w:t>thank you so much anything about the curation?</w:t>
      </w:r>
    </w:p>
    <w:p w14:paraId="5803B969" w14:textId="77777777" w:rsidR="008D2694" w:rsidRDefault="008D2694">
      <w:pPr>
        <w:spacing w:after="0"/>
      </w:pPr>
    </w:p>
    <w:p w14:paraId="21ECDC98" w14:textId="77777777" w:rsidR="008D2694" w:rsidRDefault="000D597D">
      <w:pPr>
        <w:spacing w:after="0"/>
      </w:pPr>
      <w:r>
        <w:rPr>
          <w:rFonts w:ascii="Arial" w:hAnsi="Arial"/>
          <w:color w:val="5D7284"/>
        </w:rPr>
        <w:t>1:05:10</w:t>
      </w:r>
    </w:p>
    <w:p w14:paraId="16D778D4" w14:textId="77777777" w:rsidR="008D2694" w:rsidRDefault="000D597D">
      <w:pPr>
        <w:spacing w:after="0"/>
      </w:pPr>
      <w:r>
        <w:rPr>
          <w:rFonts w:ascii="Arial" w:hAnsi="Arial"/>
        </w:rPr>
        <w:t xml:space="preserve">Which curation? Oh, I see. </w:t>
      </w:r>
      <w:proofErr w:type="gramStart"/>
      <w:r>
        <w:rPr>
          <w:rFonts w:ascii="Arial" w:hAnsi="Arial"/>
        </w:rPr>
        <w:t>So</w:t>
      </w:r>
      <w:proofErr w:type="gramEnd"/>
      <w:r>
        <w:rPr>
          <w:rFonts w:ascii="Arial" w:hAnsi="Arial"/>
        </w:rPr>
        <w:t xml:space="preserve"> if that's a great question. </w:t>
      </w:r>
      <w:proofErr w:type="gramStart"/>
      <w:r>
        <w:rPr>
          <w:rFonts w:ascii="Arial" w:hAnsi="Arial"/>
        </w:rPr>
        <w:t>So</w:t>
      </w:r>
      <w:proofErr w:type="gramEnd"/>
      <w:r>
        <w:rPr>
          <w:rFonts w:ascii="Arial" w:hAnsi="Arial"/>
        </w:rPr>
        <w:t xml:space="preserve"> if let's say this, one of the posts is, uh, so I actually don't I have never seen I know that, you know, like, for example, some people in </w:t>
      </w:r>
      <w:r>
        <w:rPr>
          <w:rFonts w:ascii="Arial" w:hAnsi="Arial"/>
        </w:rPr>
        <w:t xml:space="preserve">power posted some stuff where Facebook had to start doing like banners or something like that, which I think is a good thing. Proud them want to see that. </w:t>
      </w:r>
      <w:proofErr w:type="gramStart"/>
      <w:r>
        <w:rPr>
          <w:rFonts w:ascii="Arial" w:hAnsi="Arial"/>
        </w:rPr>
        <w:t>So</w:t>
      </w:r>
      <w:proofErr w:type="gramEnd"/>
      <w:r>
        <w:rPr>
          <w:rFonts w:ascii="Arial" w:hAnsi="Arial"/>
        </w:rPr>
        <w:t xml:space="preserve"> let's say this post is a problematic one by. Also, I guess another thing is that this is the maybe</w:t>
      </w:r>
      <w:r>
        <w:rPr>
          <w:rFonts w:ascii="Arial" w:hAnsi="Arial"/>
        </w:rPr>
        <w:t xml:space="preserve"> the part that I think Twitter does well, is to differentiate someone who </w:t>
      </w:r>
      <w:proofErr w:type="gramStart"/>
      <w:r>
        <w:rPr>
          <w:rFonts w:ascii="Arial" w:hAnsi="Arial"/>
        </w:rPr>
        <w:t>is a verified account</w:t>
      </w:r>
      <w:proofErr w:type="gramEnd"/>
      <w:r>
        <w:rPr>
          <w:rFonts w:ascii="Arial" w:hAnsi="Arial"/>
        </w:rPr>
        <w:t xml:space="preserve"> with whatever the new thing they've done. Yeah. As opposed to someone who's not so you can see I can't even if it's not verified, or whatever, there is no way, </w:t>
      </w:r>
      <w:r>
        <w:rPr>
          <w:rFonts w:ascii="Arial" w:hAnsi="Arial"/>
        </w:rPr>
        <w:t>you know that this is just someone in the masses. And so therefore, their posts are maybe more consequence free. Whereas someone with a blue thing is more of an influencer or whatever. So that happens, I would have wanted to see something Miko. If this thi</w:t>
      </w:r>
      <w:r>
        <w:rPr>
          <w:rFonts w:ascii="Arial" w:hAnsi="Arial"/>
        </w:rPr>
        <w:t xml:space="preserve">ng gets a lot of downloads from a lot of people, then you </w:t>
      </w:r>
      <w:r>
        <w:rPr>
          <w:rFonts w:ascii="Arial" w:hAnsi="Arial"/>
        </w:rPr>
        <w:lastRenderedPageBreak/>
        <w:t xml:space="preserve">might want to see it or maybe like a flag or something like that. That says that, you know, like, whatever this thing is called, </w:t>
      </w:r>
      <w:proofErr w:type="gramStart"/>
      <w:r>
        <w:rPr>
          <w:rFonts w:ascii="Arial" w:hAnsi="Arial"/>
        </w:rPr>
        <w:t>What</w:t>
      </w:r>
      <w:proofErr w:type="gramEnd"/>
      <w:r>
        <w:rPr>
          <w:rFonts w:ascii="Arial" w:hAnsi="Arial"/>
        </w:rPr>
        <w:t xml:space="preserve"> is the particular date now,</w:t>
      </w:r>
    </w:p>
    <w:p w14:paraId="63432D0A" w14:textId="77777777" w:rsidR="008D2694" w:rsidRDefault="008D2694">
      <w:pPr>
        <w:spacing w:after="0"/>
      </w:pPr>
    </w:p>
    <w:p w14:paraId="2323B22D" w14:textId="77777777" w:rsidR="008D2694" w:rsidRDefault="000D597D">
      <w:pPr>
        <w:spacing w:after="0"/>
      </w:pPr>
      <w:r>
        <w:rPr>
          <w:rFonts w:ascii="Arial" w:hAnsi="Arial"/>
          <w:color w:val="5D7284"/>
        </w:rPr>
        <w:t>1:06:35</w:t>
      </w:r>
    </w:p>
    <w:p w14:paraId="2B771E26" w14:textId="77777777" w:rsidR="008D2694" w:rsidRDefault="000D597D">
      <w:pPr>
        <w:spacing w:after="0"/>
      </w:pPr>
      <w:r>
        <w:rPr>
          <w:rFonts w:ascii="Arial" w:hAnsi="Arial"/>
        </w:rPr>
        <w:t>which is called a system an</w:t>
      </w:r>
      <w:r>
        <w:rPr>
          <w:rFonts w:ascii="Arial" w:hAnsi="Arial"/>
        </w:rPr>
        <w:t>d me, let's call it a system a</w:t>
      </w:r>
    </w:p>
    <w:p w14:paraId="13CC5B51" w14:textId="77777777" w:rsidR="008D2694" w:rsidRDefault="008D2694">
      <w:pPr>
        <w:spacing w:after="0"/>
      </w:pPr>
    </w:p>
    <w:p w14:paraId="21D7FF28" w14:textId="77777777" w:rsidR="008D2694" w:rsidRDefault="000D597D">
      <w:pPr>
        <w:spacing w:after="0"/>
      </w:pPr>
      <w:r>
        <w:rPr>
          <w:rFonts w:ascii="Arial" w:hAnsi="Arial"/>
          <w:color w:val="5D7284"/>
        </w:rPr>
        <w:t>1:06:39</w:t>
      </w:r>
    </w:p>
    <w:p w14:paraId="76645501" w14:textId="77777777" w:rsidR="008D2694" w:rsidRDefault="000D597D">
      <w:pPr>
        <w:spacing w:after="0"/>
      </w:pPr>
      <w:r>
        <w:rPr>
          <w:rFonts w:ascii="Arial" w:hAnsi="Arial"/>
        </w:rPr>
        <w:t xml:space="preserve">system. This does not reflect system B, on things or something. </w:t>
      </w:r>
      <w:proofErr w:type="gramStart"/>
      <w:r>
        <w:rPr>
          <w:rFonts w:ascii="Arial" w:hAnsi="Arial"/>
        </w:rPr>
        <w:t>So</w:t>
      </w:r>
      <w:proofErr w:type="gramEnd"/>
      <w:r>
        <w:rPr>
          <w:rFonts w:ascii="Arial" w:hAnsi="Arial"/>
        </w:rPr>
        <w:t xml:space="preserve"> readers are much less text than that. But yeah, maybe something along those lines. </w:t>
      </w:r>
      <w:proofErr w:type="gramStart"/>
      <w:r>
        <w:rPr>
          <w:rFonts w:ascii="Arial" w:hAnsi="Arial"/>
        </w:rPr>
        <w:t>So</w:t>
      </w:r>
      <w:proofErr w:type="gramEnd"/>
      <w:r>
        <w:rPr>
          <w:rFonts w:ascii="Arial" w:hAnsi="Arial"/>
        </w:rPr>
        <w:t xml:space="preserve"> ignore this part. Yeah, so that's a that's a great point. </w:t>
      </w:r>
      <w:proofErr w:type="gramStart"/>
      <w:r>
        <w:rPr>
          <w:rFonts w:ascii="Arial" w:hAnsi="Arial"/>
        </w:rPr>
        <w:t>So</w:t>
      </w:r>
      <w:proofErr w:type="gramEnd"/>
      <w:r>
        <w:rPr>
          <w:rFonts w:ascii="Arial" w:hAnsi="Arial"/>
        </w:rPr>
        <w:t xml:space="preserve"> I </w:t>
      </w:r>
      <w:r>
        <w:rPr>
          <w:rFonts w:ascii="Arial" w:hAnsi="Arial"/>
        </w:rPr>
        <w:t xml:space="preserve">agree that some flagging or tagging needs to happen for controversial posts without, you know, system, air system be taking a particular stance on them, but they can at least say, hey, like, just be aware that this is a contentious post. Okay. Look at the </w:t>
      </w:r>
      <w:r>
        <w:rPr>
          <w:rFonts w:ascii="Arial" w:hAnsi="Arial"/>
        </w:rPr>
        <w:t>likes and dislikes on this before you decide. Yeah. Yeah, that makes sense.</w:t>
      </w:r>
    </w:p>
    <w:p w14:paraId="021DFF67" w14:textId="77777777" w:rsidR="008D2694" w:rsidRDefault="008D2694">
      <w:pPr>
        <w:spacing w:after="0"/>
      </w:pPr>
    </w:p>
    <w:p w14:paraId="53DBC598" w14:textId="77777777" w:rsidR="008D2694" w:rsidRDefault="000D597D">
      <w:pPr>
        <w:spacing w:after="0"/>
      </w:pPr>
      <w:r>
        <w:rPr>
          <w:rFonts w:ascii="Arial" w:hAnsi="Arial"/>
          <w:color w:val="5D7284"/>
        </w:rPr>
        <w:t>1:07:21</w:t>
      </w:r>
    </w:p>
    <w:p w14:paraId="31383462" w14:textId="77777777" w:rsidR="008D2694" w:rsidRDefault="000D597D">
      <w:pPr>
        <w:spacing w:after="0"/>
      </w:pPr>
      <w:r>
        <w:rPr>
          <w:rFonts w:ascii="Arial" w:hAnsi="Arial"/>
        </w:rPr>
        <w:t>So, thank you so much. These are great ideas. I love the kind of like ideas on the left.</w:t>
      </w:r>
    </w:p>
    <w:p w14:paraId="543E6E1D" w14:textId="77777777" w:rsidR="008D2694" w:rsidRDefault="008D2694">
      <w:pPr>
        <w:spacing w:after="0"/>
      </w:pPr>
    </w:p>
    <w:p w14:paraId="7A13388E" w14:textId="77777777" w:rsidR="008D2694" w:rsidRDefault="000D597D">
      <w:pPr>
        <w:spacing w:after="0"/>
      </w:pPr>
      <w:r>
        <w:rPr>
          <w:rFonts w:ascii="Arial" w:hAnsi="Arial"/>
          <w:color w:val="5D7284"/>
        </w:rPr>
        <w:t>1:07:25</w:t>
      </w:r>
    </w:p>
    <w:p w14:paraId="4E6DA09D" w14:textId="77777777" w:rsidR="008D2694" w:rsidRDefault="000D597D">
      <w:pPr>
        <w:spacing w:after="0"/>
      </w:pPr>
      <w:r>
        <w:rPr>
          <w:rFonts w:ascii="Arial" w:hAnsi="Arial"/>
        </w:rPr>
        <w:t>Thank you. Very interesting and important thing that</w:t>
      </w:r>
    </w:p>
    <w:p w14:paraId="5EB778C8" w14:textId="77777777" w:rsidR="008D2694" w:rsidRDefault="008D2694">
      <w:pPr>
        <w:spacing w:after="0"/>
      </w:pPr>
    </w:p>
    <w:p w14:paraId="3FA17104" w14:textId="77777777" w:rsidR="008D2694" w:rsidRDefault="000D597D">
      <w:pPr>
        <w:spacing w:after="0"/>
      </w:pPr>
      <w:r>
        <w:rPr>
          <w:rFonts w:ascii="Arial" w:hAnsi="Arial"/>
          <w:color w:val="5D7284"/>
        </w:rPr>
        <w:t>1:07:30</w:t>
      </w:r>
    </w:p>
    <w:p w14:paraId="2F79708F" w14:textId="77777777" w:rsidR="008D2694" w:rsidRDefault="000D597D">
      <w:pPr>
        <w:spacing w:after="0"/>
      </w:pPr>
      <w:r>
        <w:rPr>
          <w:rFonts w:ascii="Arial" w:hAnsi="Arial"/>
        </w:rPr>
        <w:t>so that's a</w:t>
      </w:r>
      <w:r>
        <w:rPr>
          <w:rFonts w:ascii="Arial" w:hAnsi="Arial"/>
        </w:rPr>
        <w:t xml:space="preserve"> possibility to study. Absolutely. Turn off the cameras. Great. Thank you. If you have any questions for me, I'm more than happy to answer any of the</w:t>
      </w:r>
    </w:p>
    <w:p w14:paraId="60DFEA13" w14:textId="77777777" w:rsidR="008D2694" w:rsidRDefault="008D2694">
      <w:pPr>
        <w:spacing w:after="0"/>
      </w:pPr>
    </w:p>
    <w:p w14:paraId="0923C9BA" w14:textId="77777777" w:rsidR="008D2694" w:rsidRDefault="000D597D">
      <w:pPr>
        <w:spacing w:after="0"/>
      </w:pPr>
      <w:r>
        <w:rPr>
          <w:rFonts w:ascii="Arial" w:hAnsi="Arial"/>
          <w:color w:val="5D7284"/>
        </w:rPr>
        <w:t>1:07:40</w:t>
      </w:r>
    </w:p>
    <w:p w14:paraId="3CFE8A7C" w14:textId="77777777" w:rsidR="008D2694" w:rsidRDefault="000D597D">
      <w:pPr>
        <w:spacing w:after="0"/>
      </w:pPr>
      <w:r>
        <w:rPr>
          <w:rFonts w:ascii="Arial" w:hAnsi="Arial"/>
        </w:rPr>
        <w:t xml:space="preserve">look. So </w:t>
      </w:r>
      <w:proofErr w:type="gramStart"/>
      <w:r>
        <w:rPr>
          <w:rFonts w:ascii="Arial" w:hAnsi="Arial"/>
        </w:rPr>
        <w:t>generally</w:t>
      </w:r>
      <w:proofErr w:type="gramEnd"/>
      <w:r>
        <w:rPr>
          <w:rFonts w:ascii="Arial" w:hAnsi="Arial"/>
        </w:rPr>
        <w:t xml:space="preserve"> what</w:t>
      </w:r>
    </w:p>
    <w:sectPr w:rsidR="008D2694"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1CA9B" w14:textId="77777777" w:rsidR="000D597D" w:rsidRDefault="000D597D">
      <w:pPr>
        <w:spacing w:after="0" w:line="240" w:lineRule="auto"/>
      </w:pPr>
      <w:r>
        <w:separator/>
      </w:r>
    </w:p>
  </w:endnote>
  <w:endnote w:type="continuationSeparator" w:id="0">
    <w:p w14:paraId="207FC90D" w14:textId="77777777" w:rsidR="000D597D" w:rsidRDefault="000D5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1E971B41"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25FD4A82"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20120E"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1F96003D"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5893DE3A"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F83F"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0DF4" w14:textId="77777777" w:rsidR="000D597D" w:rsidRDefault="000D597D">
      <w:pPr>
        <w:spacing w:after="0" w:line="240" w:lineRule="auto"/>
      </w:pPr>
      <w:r>
        <w:separator/>
      </w:r>
    </w:p>
  </w:footnote>
  <w:footnote w:type="continuationSeparator" w:id="0">
    <w:p w14:paraId="154D3DE2" w14:textId="77777777" w:rsidR="000D597D" w:rsidRDefault="000D5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DD5F"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A412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D993D"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0D597D"/>
    <w:rsid w:val="001216B9"/>
    <w:rsid w:val="0015074B"/>
    <w:rsid w:val="0029639D"/>
    <w:rsid w:val="00326F90"/>
    <w:rsid w:val="004A641F"/>
    <w:rsid w:val="004B351A"/>
    <w:rsid w:val="004B593C"/>
    <w:rsid w:val="006E2A8C"/>
    <w:rsid w:val="007749AF"/>
    <w:rsid w:val="00794EBC"/>
    <w:rsid w:val="008D2694"/>
    <w:rsid w:val="009250D1"/>
    <w:rsid w:val="00930F33"/>
    <w:rsid w:val="009C3AF0"/>
    <w:rsid w:val="00A12EE5"/>
    <w:rsid w:val="00AA1D8D"/>
    <w:rsid w:val="00B47730"/>
    <w:rsid w:val="00BA4C2B"/>
    <w:rsid w:val="00BD0140"/>
    <w:rsid w:val="00C10BA7"/>
    <w:rsid w:val="00C24502"/>
    <w:rsid w:val="00CB0664"/>
    <w:rsid w:val="00D57E81"/>
    <w:rsid w:val="00E77DE3"/>
    <w:rsid w:val="00ED3244"/>
    <w:rsid w:val="00F944C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151664"/>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17</Pages>
  <Words>6694</Words>
  <Characters>38160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Mahmood Jasim</cp:lastModifiedBy>
  <cp:revision>11</cp:revision>
  <dcterms:created xsi:type="dcterms:W3CDTF">2019-09-10T23:59:00Z</dcterms:created>
  <dcterms:modified xsi:type="dcterms:W3CDTF">2021-12-20T01:12:00Z</dcterms:modified>
  <cp:category/>
</cp:coreProperties>
</file>